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C6DA7D1" w14:textId="07835C96" w:rsidR="008469AA" w:rsidRDefault="00000000">
      <w:pPr>
        <w:pStyle w:val="Heading2"/>
        <w:pageBreakBefore/>
        <w:rPr>
          <w:rFonts w:hint="eastAsia"/>
        </w:rPr>
      </w:pPr>
      <w:r>
        <w:lastRenderedPageBreak/>
        <w:t>Revision Layer: Cumulative Connection</w:t>
      </w:r>
    </w:p>
    <w:p>
      <w:r>
        <w:rPr>
          <w:b/>
          <w:bCs/>
        </w:rPr>
        <w:t>Name:</w:t>
      </w:r>
      <w:r>
        <w:t xml:space="preserve"> ______________________________   </w:t>
      </w:r>
      <w:r>
        <w:rPr>
          <w:b/>
          <w:bCs/>
        </w:rPr>
        <w:t>Class:</w:t>
      </w:r>
      <w:r>
        <w:t xml:space="preserve"> ______________   </w:t>
      </w:r>
      <w:r>
        <w:rPr>
          <w:b/>
          <w:bCs/>
        </w:rPr>
        <w:t>Date:</w:t>
      </w:r>
      <w:r>
        <w:t xml:space="preserve"> ______________</w:t>
      </w:r>
    </w:p>
    <w:p w14:paraId="55CBD976" w14:textId="77777777" w:rsidR="008469AA" w:rsidRDefault="00000000">
      <w:r>
        <w:t>Use these short retrieval items before beginning the new work. Show a representation when it helps, keep units visible, and explain one answer to a partner.</w:t>
      </w:r>
    </w:p>
    <w:p w14:paraId="08626A39" w14:textId="77777777" w:rsidR="008469AA" w:rsidRDefault="00000000">
      <w:pPr>
        <w:pStyle w:val="BodyText"/>
        <w:keepNext/>
      </w:pPr>
      <w:r>
        <w:t>1. Find the unit price of $6 for 4 ounces.</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4291C4D4" w14:textId="77777777" w:rsidR="008469AA" w:rsidRDefault="00000000">
      <w:pPr>
        <w:pStyle w:val="BodyText"/>
        <w:keepNext/>
      </w:pPr>
      <w:r>
        <w:t>2. Compare two rates with different units by converting them.</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6D38D4BA" w14:textId="77777777" w:rsidR="008469AA" w:rsidRDefault="00000000">
      <w:pPr>
        <w:pStyle w:val="BodyText"/>
        <w:keepNext/>
      </w:pPr>
      <w:r>
        <w:t>3. Explain why the lowest total price is not always the best buy.</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3845CA00" w14:textId="77777777" w:rsidR="008469AA" w:rsidRDefault="00000000">
      <w:pPr>
        <w:pStyle w:val="BodyText"/>
        <w:keepNext/>
      </w:pPr>
      <w:r>
        <w:t>4. Estimate a reasonable unit price before calculating.</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6863212A" w14:textId="77777777" w:rsidR="008469AA" w:rsidRDefault="00000000">
      <w:pPr>
        <w:pStyle w:val="Heading2"/>
        <w:pageBreakBefore/>
        <w:rPr>
          <w:rFonts w:hint="eastAsia"/>
        </w:rPr>
      </w:pPr>
      <w:r>
        <w:t>Revision Layer: Strategy Studio</w:t>
      </w:r>
    </w:p>
    <w:p w14:paraId="3DFC26D1" w14:textId="77777777" w:rsidR="008469AA" w:rsidRDefault="00000000">
      <w:r>
        <w:t>These tasks deliberately vary the numbers, representation, unknown, or context. Do not choose a method from the chapter title alone.</w:t>
      </w:r>
    </w:p>
    <w:p w14:paraId="0D6A029C" w14:textId="77777777" w:rsidR="008469AA" w:rsidRDefault="00000000">
      <w:pPr>
        <w:pStyle w:val="BodyText"/>
        <w:keepNext/>
      </w:pPr>
      <w:r>
        <w:t>1. Store A sells 12 ounces for $4.80; Store B sells 20 ounces for $7.40. Which is cheaper per ounce?</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36F2D69E" w14:textId="77777777" w:rsidR="008469AA" w:rsidRDefault="00000000">
      <w:pPr>
        <w:pStyle w:val="BodyText"/>
        <w:keepNext/>
      </w:pPr>
      <w:r>
        <w:t>2. A membership adds a fixed $10 fee to a lower per-item price. Decide which option is better for 1 item and for 20 items.</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1D202ADD" w14:textId="77777777" w:rsidR="008469AA" w:rsidRDefault="00000000">
      <w:pPr>
        <w:pStyle w:val="BodyText"/>
        <w:keepNext/>
      </w:pPr>
      <w:r>
        <w:t>3. Compare 60 miles per gallon with 8 liters per 100 km without using the same unit system. State which conversion information is needed.</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7619345A" w14:textId="77777777" w:rsidR="008469AA" w:rsidRDefault="00000000">
      <w:pPr>
        <w:pStyle w:val="BodyText"/>
        <w:keepNext/>
      </w:pPr>
      <w:r>
        <w:t>4. Write a best-buy problem where the numerical unit rate is not the only reasonable decision factor. Explain what additional information matters.</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3FFA5941" w14:textId="77777777" w:rsidR="008469AA" w:rsidRDefault="00000000">
      <w:pPr>
        <w:pStyle w:val="Heading2"/>
        <w:pageBreakBefore/>
        <w:rPr>
          <w:rFonts w:hint="eastAsia"/>
        </w:rPr>
      </w:pPr>
      <w:r>
        <w:t>Transfer Bridge: Familiar, Altered, Non-Routine, and Repair</w:t>
      </w:r>
    </w:p>
    <w:p w14:paraId="023EF67F" w14:textId="77777777" w:rsidR="008469AA" w:rsidRDefault="00000000">
      <w:r>
        <w:t>Use this section after the worked examples and before the exit ticket. The method is deliberately not named in every task. First identify the relationship or action, then represent, solve, and check.</w:t>
      </w:r>
    </w:p>
    <w:p w14:paraId="44831E7C" w14:textId="77777777" w:rsidR="008469AA" w:rsidRDefault="00000000">
      <w:pPr>
        <w:pStyle w:val="Heading3"/>
        <w:rPr>
          <w:rFonts w:hint="eastAsia"/>
        </w:rPr>
      </w:pPr>
      <w:r>
        <w:t>A. Familiar structure</w:t>
      </w:r>
    </w:p>
    <w:p w14:paraId="7535454D" w14:textId="77777777" w:rsidR="008469AA" w:rsidRDefault="00000000">
      <w:pPr>
        <w:pStyle w:val="BodyText"/>
        <w:keepNext/>
      </w:pPr>
      <w:r>
        <w:t>Compare 12 ounces for $4.80 with 20 ounces for $7.40 using unit prices.</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17B08C0B" w14:textId="77777777" w:rsidR="008469AA" w:rsidRDefault="00000000">
      <w:pPr>
        <w:pStyle w:val="Heading3"/>
        <w:rPr>
          <w:rFonts w:hint="eastAsia"/>
        </w:rPr>
      </w:pPr>
      <w:r>
        <w:t>B. Altered structure</w:t>
      </w:r>
    </w:p>
    <w:p w14:paraId="6AF93937" w14:textId="77777777" w:rsidR="008469AA" w:rsidRDefault="00000000">
      <w:pPr>
        <w:pStyle w:val="BodyText"/>
        <w:keepNext/>
      </w:pPr>
      <w:r>
        <w:t>A membership adds a $10 fee but lowers the per-item price. Decide which option is better for 1 item and for 20 items.</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7614EE29" w14:textId="77777777" w:rsidR="008469AA" w:rsidRDefault="00000000">
      <w:pPr>
        <w:pStyle w:val="Heading3"/>
        <w:rPr>
          <w:rFonts w:hint="eastAsia"/>
        </w:rPr>
      </w:pPr>
      <w:r>
        <w:t xml:space="preserve">C. Non-routine structure</w:t>
      </w:r>
    </w:p>
    <w:p w14:paraId="1C018C6A" w14:textId="77777777" w:rsidR="008469AA" w:rsidRDefault="00000000">
      <w:pPr>
        <w:pStyle w:val="BodyText"/>
        <w:keepNext/>
      </w:pPr>
      <w:r>
        <w:t>Write a best-buy problem in which unit price matters but another practical factor—quality, waste, durability, or storage—also affects the decision.</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0274792E" w14:textId="77777777" w:rsidR="008469AA" w:rsidRDefault="00000000">
      <w:pPr>
        <w:pStyle w:val="Heading3"/>
        <w:rPr>
          <w:rFonts w:hint="eastAsia"/>
        </w:rPr>
      </w:pPr>
      <w:r>
        <w:lastRenderedPageBreak/>
        <w:t>D. Repair and compare</w:t>
      </w:r>
    </w:p>
    <w:p w14:paraId="495995CE" w14:textId="77777777" w:rsidR="008469AA" w:rsidRDefault="00000000">
      <w:pPr>
        <w:pStyle w:val="BodyText"/>
        <w:keepNext/>
      </w:pPr>
      <w:r>
        <w:t>A student chooses the lower total price without comparing equal quantities. Explain why the comparison is unfair.</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sectPr w:rsidR="008469AA">
      <w:headerReference w:type="even" r:id="rId9"/>
      <w:headerReference w:type="default" r:id="rId10"/>
      <w:footerReference w:type="even" r:id="rId11"/>
      <w:footerReference w:type="default" r:id="rId12"/>
      <w:headerReference w:type="first" r:id="rId13"/>
      <w:footerReference w:type="first" r:id="rId14"/>
      <w:pgSz w:w="12240" w:h="15840"/>
      <w:pgMar w:top="864" w:right="864" w:bottom="864" w:left="864" w:header="576" w:footer="576"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5B8BAE6" w14:textId="77777777" w:rsidR="00D97857" w:rsidRDefault="00D97857">
      <w:pPr>
        <w:spacing w:after="0" w:line="240" w:lineRule="auto"/>
      </w:pPr>
      <w:r>
        <w:separator/>
      </w:r>
    </w:p>
  </w:endnote>
  <w:endnote w:type="continuationSeparator" w:id="0">
    <w:p w14:paraId="45E5346B" w14:textId="77777777" w:rsidR="00D97857" w:rsidRDefault="00D97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1"/>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309020205020404"/>
    <w:charset w:val="01"/>
    <w:family w:val="roman"/>
    <w:pitch w:val="variable"/>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Lohit Devanagari">
    <w:panose1 w:val="020B0604020202020204"/>
    <w:charset w:val="00"/>
    <w:family w:val="roman"/>
    <w:notTrueType/>
    <w:pitch w:val="default"/>
  </w:font>
  <w:font w:name="Cambria Math">
    <w:panose1 w:val="02040503050406030204"/>
    <w:charset w:val="01"/>
    <w:family w:val="roman"/>
    <w:pitch w:val="variable"/>
    <w:sig w:usb0="E00002FF" w:usb1="42002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2.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3.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3C81780" w14:textId="77777777" w:rsidR="00D97857" w:rsidRDefault="00D97857">
      <w:pPr>
        <w:spacing w:after="0" w:line="240" w:lineRule="auto"/>
      </w:pPr>
      <w:r>
        <w:separator/>
      </w:r>
    </w:p>
  </w:footnote>
  <w:footnote w:type="continuationSeparator" w:id="0">
    <w:p w14:paraId="0CF14119" w14:textId="77777777" w:rsidR="00D97857" w:rsidRDefault="00D97857">
      <w:pPr>
        <w:spacing w:after="0" w:line="240" w:lineRule="auto"/>
      </w:pPr>
      <w:r>
        <w:continuationSeparator/>
      </w:r>
    </w:p>
  </w:footnote>
</w:footnotes>
</file>

<file path=word/header1.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2.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3.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BF179C"/>
    <w:multiLevelType w:val="multilevel"/>
    <w:tmpl w:val="ED70992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 w15:restartNumberingAfterBreak="0">
    <w:nsid w:val="039A4804"/>
    <w:multiLevelType w:val="multilevel"/>
    <w:tmpl w:val="E88CCB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 w15:restartNumberingAfterBreak="0">
    <w:nsid w:val="05D73ABF"/>
    <w:multiLevelType w:val="multilevel"/>
    <w:tmpl w:val="C024AB9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 w15:restartNumberingAfterBreak="0">
    <w:nsid w:val="08886751"/>
    <w:multiLevelType w:val="multilevel"/>
    <w:tmpl w:val="915CE86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 w15:restartNumberingAfterBreak="0">
    <w:nsid w:val="096358E9"/>
    <w:multiLevelType w:val="multilevel"/>
    <w:tmpl w:val="601A1AB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 w15:restartNumberingAfterBreak="0">
    <w:nsid w:val="09BE01AD"/>
    <w:multiLevelType w:val="multilevel"/>
    <w:tmpl w:val="D8EA2AB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 w15:restartNumberingAfterBreak="0">
    <w:nsid w:val="0B754146"/>
    <w:multiLevelType w:val="multilevel"/>
    <w:tmpl w:val="93BAB3C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 w15:restartNumberingAfterBreak="0">
    <w:nsid w:val="0DA356E4"/>
    <w:multiLevelType w:val="multilevel"/>
    <w:tmpl w:val="4C9C5F2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 w15:restartNumberingAfterBreak="0">
    <w:nsid w:val="0ED93FB0"/>
    <w:multiLevelType w:val="multilevel"/>
    <w:tmpl w:val="1C60F0C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9" w15:restartNumberingAfterBreak="0">
    <w:nsid w:val="0F316E81"/>
    <w:multiLevelType w:val="multilevel"/>
    <w:tmpl w:val="42F4023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0" w15:restartNumberingAfterBreak="0">
    <w:nsid w:val="134A3C44"/>
    <w:multiLevelType w:val="multilevel"/>
    <w:tmpl w:val="9274160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1" w15:restartNumberingAfterBreak="0">
    <w:nsid w:val="16562877"/>
    <w:multiLevelType w:val="multilevel"/>
    <w:tmpl w:val="2A7EA6F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12" w15:restartNumberingAfterBreak="0">
    <w:nsid w:val="1BEC7050"/>
    <w:multiLevelType w:val="multilevel"/>
    <w:tmpl w:val="FBB860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3" w15:restartNumberingAfterBreak="0">
    <w:nsid w:val="1D47661F"/>
    <w:multiLevelType w:val="multilevel"/>
    <w:tmpl w:val="14E885E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4" w15:restartNumberingAfterBreak="0">
    <w:nsid w:val="1D9F0151"/>
    <w:multiLevelType w:val="multilevel"/>
    <w:tmpl w:val="5988252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5" w15:restartNumberingAfterBreak="0">
    <w:nsid w:val="20562838"/>
    <w:multiLevelType w:val="multilevel"/>
    <w:tmpl w:val="2F82F41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6" w15:restartNumberingAfterBreak="0">
    <w:nsid w:val="20B733EA"/>
    <w:multiLevelType w:val="multilevel"/>
    <w:tmpl w:val="8B0A9B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7" w15:restartNumberingAfterBreak="0">
    <w:nsid w:val="210B683E"/>
    <w:multiLevelType w:val="multilevel"/>
    <w:tmpl w:val="E07C711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8" w15:restartNumberingAfterBreak="0">
    <w:nsid w:val="217E0A82"/>
    <w:multiLevelType w:val="multilevel"/>
    <w:tmpl w:val="A74A33D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9" w15:restartNumberingAfterBreak="0">
    <w:nsid w:val="222C2D75"/>
    <w:multiLevelType w:val="multilevel"/>
    <w:tmpl w:val="4BFC8DF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20" w15:restartNumberingAfterBreak="0">
    <w:nsid w:val="239670DC"/>
    <w:multiLevelType w:val="multilevel"/>
    <w:tmpl w:val="1436BE8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1" w15:restartNumberingAfterBreak="0">
    <w:nsid w:val="263F7ED7"/>
    <w:multiLevelType w:val="multilevel"/>
    <w:tmpl w:val="A2C6073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2" w15:restartNumberingAfterBreak="0">
    <w:nsid w:val="276E72E2"/>
    <w:multiLevelType w:val="multilevel"/>
    <w:tmpl w:val="14CE791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3" w15:restartNumberingAfterBreak="0">
    <w:nsid w:val="2A2B64C8"/>
    <w:multiLevelType w:val="multilevel"/>
    <w:tmpl w:val="4C9EE24A"/>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24" w15:restartNumberingAfterBreak="0">
    <w:nsid w:val="2B325D0E"/>
    <w:multiLevelType w:val="multilevel"/>
    <w:tmpl w:val="782EE61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5" w15:restartNumberingAfterBreak="0">
    <w:nsid w:val="2C0A3B6F"/>
    <w:multiLevelType w:val="multilevel"/>
    <w:tmpl w:val="8AC413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6" w15:restartNumberingAfterBreak="0">
    <w:nsid w:val="2E1B0F6E"/>
    <w:multiLevelType w:val="multilevel"/>
    <w:tmpl w:val="22A6B73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7" w15:restartNumberingAfterBreak="0">
    <w:nsid w:val="30E87BE0"/>
    <w:multiLevelType w:val="multilevel"/>
    <w:tmpl w:val="4B3EDC6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28" w15:restartNumberingAfterBreak="0">
    <w:nsid w:val="341E10F4"/>
    <w:multiLevelType w:val="multilevel"/>
    <w:tmpl w:val="4DDC532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29" w15:restartNumberingAfterBreak="0">
    <w:nsid w:val="34265FEE"/>
    <w:multiLevelType w:val="multilevel"/>
    <w:tmpl w:val="DEF02ACA"/>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0" w15:restartNumberingAfterBreak="0">
    <w:nsid w:val="357D3204"/>
    <w:multiLevelType w:val="multilevel"/>
    <w:tmpl w:val="10BC5BB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1" w15:restartNumberingAfterBreak="0">
    <w:nsid w:val="35820C69"/>
    <w:multiLevelType w:val="multilevel"/>
    <w:tmpl w:val="77AC667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2" w15:restartNumberingAfterBreak="0">
    <w:nsid w:val="36EA75F1"/>
    <w:multiLevelType w:val="multilevel"/>
    <w:tmpl w:val="F956F8E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3" w15:restartNumberingAfterBreak="0">
    <w:nsid w:val="3B59016C"/>
    <w:multiLevelType w:val="multilevel"/>
    <w:tmpl w:val="9AE4AD44"/>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4" w15:restartNumberingAfterBreak="0">
    <w:nsid w:val="3BB00402"/>
    <w:multiLevelType w:val="multilevel"/>
    <w:tmpl w:val="01EC1DB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5" w15:restartNumberingAfterBreak="0">
    <w:nsid w:val="3DD43B84"/>
    <w:multiLevelType w:val="multilevel"/>
    <w:tmpl w:val="0356690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6" w15:restartNumberingAfterBreak="0">
    <w:nsid w:val="3DF4056F"/>
    <w:multiLevelType w:val="multilevel"/>
    <w:tmpl w:val="4DC85134"/>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7" w15:restartNumberingAfterBreak="0">
    <w:nsid w:val="3F887E2C"/>
    <w:multiLevelType w:val="multilevel"/>
    <w:tmpl w:val="451CD8A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8" w15:restartNumberingAfterBreak="0">
    <w:nsid w:val="44F64B5B"/>
    <w:multiLevelType w:val="multilevel"/>
    <w:tmpl w:val="4CDAC0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9" w15:restartNumberingAfterBreak="0">
    <w:nsid w:val="467D6BA0"/>
    <w:multiLevelType w:val="multilevel"/>
    <w:tmpl w:val="37901246"/>
    <w:lvl w:ilvl="0">
      <w:start w:val="2"/>
      <w:numFmt w:val="decimal"/>
      <w:lvlText w:val="%1."/>
      <w:lvlJc w:val="left"/>
      <w:pPr>
        <w:tabs>
          <w:tab w:val="num" w:pos="0"/>
        </w:tabs>
        <w:ind w:left="720" w:hanging="480"/>
      </w:pPr>
    </w:lvl>
    <w:lvl w:ilvl="1">
      <w:start w:val="2"/>
      <w:numFmt w:val="decimal"/>
      <w:lvlText w:val="%2."/>
      <w:lvlJc w:val="left"/>
      <w:pPr>
        <w:tabs>
          <w:tab w:val="num" w:pos="0"/>
        </w:tabs>
        <w:ind w:left="1440" w:hanging="480"/>
      </w:pPr>
    </w:lvl>
    <w:lvl w:ilvl="2">
      <w:start w:val="2"/>
      <w:numFmt w:val="decimal"/>
      <w:lvlText w:val="%3."/>
      <w:lvlJc w:val="left"/>
      <w:pPr>
        <w:tabs>
          <w:tab w:val="num" w:pos="0"/>
        </w:tabs>
        <w:ind w:left="2160" w:hanging="480"/>
      </w:pPr>
    </w:lvl>
    <w:lvl w:ilvl="3">
      <w:start w:val="2"/>
      <w:numFmt w:val="decimal"/>
      <w:lvlText w:val="%4."/>
      <w:lvlJc w:val="left"/>
      <w:pPr>
        <w:tabs>
          <w:tab w:val="num" w:pos="0"/>
        </w:tabs>
        <w:ind w:left="2880" w:hanging="480"/>
      </w:pPr>
    </w:lvl>
    <w:lvl w:ilvl="4">
      <w:start w:val="2"/>
      <w:numFmt w:val="decimal"/>
      <w:lvlText w:val="%5."/>
      <w:lvlJc w:val="left"/>
      <w:pPr>
        <w:tabs>
          <w:tab w:val="num" w:pos="0"/>
        </w:tabs>
        <w:ind w:left="3600" w:hanging="480"/>
      </w:pPr>
    </w:lvl>
    <w:lvl w:ilvl="5">
      <w:start w:val="2"/>
      <w:numFmt w:val="decimal"/>
      <w:lvlText w:val="%6."/>
      <w:lvlJc w:val="left"/>
      <w:pPr>
        <w:tabs>
          <w:tab w:val="num" w:pos="0"/>
        </w:tabs>
        <w:ind w:left="4320" w:hanging="480"/>
      </w:pPr>
    </w:lvl>
    <w:lvl w:ilvl="6">
      <w:start w:val="2"/>
      <w:numFmt w:val="decimal"/>
      <w:lvlText w:val="%7."/>
      <w:lvlJc w:val="left"/>
      <w:pPr>
        <w:tabs>
          <w:tab w:val="num" w:pos="0"/>
        </w:tabs>
        <w:ind w:left="5040" w:hanging="480"/>
      </w:pPr>
    </w:lvl>
    <w:lvl w:ilvl="7">
      <w:start w:val="2"/>
      <w:numFmt w:val="decimal"/>
      <w:lvlText w:val="%8."/>
      <w:lvlJc w:val="left"/>
      <w:pPr>
        <w:tabs>
          <w:tab w:val="num" w:pos="0"/>
        </w:tabs>
        <w:ind w:left="5760" w:hanging="480"/>
      </w:pPr>
    </w:lvl>
    <w:lvl w:ilvl="8">
      <w:start w:val="2"/>
      <w:numFmt w:val="decimal"/>
      <w:lvlText w:val="%9."/>
      <w:lvlJc w:val="left"/>
      <w:pPr>
        <w:tabs>
          <w:tab w:val="num" w:pos="0"/>
        </w:tabs>
        <w:ind w:left="6480" w:hanging="480"/>
      </w:pPr>
    </w:lvl>
  </w:abstractNum>
  <w:abstractNum w:abstractNumId="40" w15:restartNumberingAfterBreak="0">
    <w:nsid w:val="480E7652"/>
    <w:multiLevelType w:val="multilevel"/>
    <w:tmpl w:val="104A61E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1" w15:restartNumberingAfterBreak="0">
    <w:nsid w:val="4ACF1CF6"/>
    <w:multiLevelType w:val="multilevel"/>
    <w:tmpl w:val="885E1A1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2" w15:restartNumberingAfterBreak="0">
    <w:nsid w:val="4C4403E5"/>
    <w:multiLevelType w:val="multilevel"/>
    <w:tmpl w:val="53A8D19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3" w15:restartNumberingAfterBreak="0">
    <w:nsid w:val="4C842B83"/>
    <w:multiLevelType w:val="multilevel"/>
    <w:tmpl w:val="1510776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44" w15:restartNumberingAfterBreak="0">
    <w:nsid w:val="4CF35C6E"/>
    <w:multiLevelType w:val="multilevel"/>
    <w:tmpl w:val="70A04C0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5" w15:restartNumberingAfterBreak="0">
    <w:nsid w:val="4D545EB4"/>
    <w:multiLevelType w:val="multilevel"/>
    <w:tmpl w:val="C23628A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46" w15:restartNumberingAfterBreak="0">
    <w:nsid w:val="4D894F3C"/>
    <w:multiLevelType w:val="multilevel"/>
    <w:tmpl w:val="10FABC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7" w15:restartNumberingAfterBreak="0">
    <w:nsid w:val="4EBF34A8"/>
    <w:multiLevelType w:val="multilevel"/>
    <w:tmpl w:val="89363F4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8" w15:restartNumberingAfterBreak="0">
    <w:nsid w:val="4F57757D"/>
    <w:multiLevelType w:val="multilevel"/>
    <w:tmpl w:val="2E8E856C"/>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49" w15:restartNumberingAfterBreak="0">
    <w:nsid w:val="51015769"/>
    <w:multiLevelType w:val="multilevel"/>
    <w:tmpl w:val="2E168F18"/>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50" w15:restartNumberingAfterBreak="0">
    <w:nsid w:val="57FF08B9"/>
    <w:multiLevelType w:val="multilevel"/>
    <w:tmpl w:val="8446FE3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1" w15:restartNumberingAfterBreak="0">
    <w:nsid w:val="5B087E2B"/>
    <w:multiLevelType w:val="multilevel"/>
    <w:tmpl w:val="1C4E44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2" w15:restartNumberingAfterBreak="0">
    <w:nsid w:val="5BDF50CF"/>
    <w:multiLevelType w:val="multilevel"/>
    <w:tmpl w:val="CB76029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3" w15:restartNumberingAfterBreak="0">
    <w:nsid w:val="5DEC5FF8"/>
    <w:multiLevelType w:val="multilevel"/>
    <w:tmpl w:val="F95CEB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4" w15:restartNumberingAfterBreak="0">
    <w:nsid w:val="62371905"/>
    <w:multiLevelType w:val="multilevel"/>
    <w:tmpl w:val="010A473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5" w15:restartNumberingAfterBreak="0">
    <w:nsid w:val="62F75D5D"/>
    <w:multiLevelType w:val="multilevel"/>
    <w:tmpl w:val="F786954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6" w15:restartNumberingAfterBreak="0">
    <w:nsid w:val="63D12832"/>
    <w:multiLevelType w:val="multilevel"/>
    <w:tmpl w:val="9A02CA0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7" w15:restartNumberingAfterBreak="0">
    <w:nsid w:val="65890A60"/>
    <w:multiLevelType w:val="multilevel"/>
    <w:tmpl w:val="564E795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8" w15:restartNumberingAfterBreak="0">
    <w:nsid w:val="665462E4"/>
    <w:multiLevelType w:val="multilevel"/>
    <w:tmpl w:val="2A5A1494"/>
    <w:lvl w:ilvl="0">
      <w:start w:val="9"/>
      <w:numFmt w:val="decimal"/>
      <w:lvlText w:val="%1."/>
      <w:lvlJc w:val="left"/>
      <w:pPr>
        <w:tabs>
          <w:tab w:val="num" w:pos="0"/>
        </w:tabs>
        <w:ind w:left="720" w:hanging="480"/>
      </w:pPr>
    </w:lvl>
    <w:lvl w:ilvl="1">
      <w:start w:val="9"/>
      <w:numFmt w:val="decimal"/>
      <w:lvlText w:val="%2."/>
      <w:lvlJc w:val="left"/>
      <w:pPr>
        <w:tabs>
          <w:tab w:val="num" w:pos="0"/>
        </w:tabs>
        <w:ind w:left="1440" w:hanging="480"/>
      </w:pPr>
    </w:lvl>
    <w:lvl w:ilvl="2">
      <w:start w:val="9"/>
      <w:numFmt w:val="decimal"/>
      <w:lvlText w:val="%3."/>
      <w:lvlJc w:val="left"/>
      <w:pPr>
        <w:tabs>
          <w:tab w:val="num" w:pos="0"/>
        </w:tabs>
        <w:ind w:left="2160" w:hanging="480"/>
      </w:pPr>
    </w:lvl>
    <w:lvl w:ilvl="3">
      <w:start w:val="9"/>
      <w:numFmt w:val="decimal"/>
      <w:lvlText w:val="%4."/>
      <w:lvlJc w:val="left"/>
      <w:pPr>
        <w:tabs>
          <w:tab w:val="num" w:pos="0"/>
        </w:tabs>
        <w:ind w:left="2880" w:hanging="480"/>
      </w:pPr>
    </w:lvl>
    <w:lvl w:ilvl="4">
      <w:start w:val="9"/>
      <w:numFmt w:val="decimal"/>
      <w:lvlText w:val="%5."/>
      <w:lvlJc w:val="left"/>
      <w:pPr>
        <w:tabs>
          <w:tab w:val="num" w:pos="0"/>
        </w:tabs>
        <w:ind w:left="3600" w:hanging="480"/>
      </w:pPr>
    </w:lvl>
    <w:lvl w:ilvl="5">
      <w:start w:val="9"/>
      <w:numFmt w:val="decimal"/>
      <w:lvlText w:val="%6."/>
      <w:lvlJc w:val="left"/>
      <w:pPr>
        <w:tabs>
          <w:tab w:val="num" w:pos="0"/>
        </w:tabs>
        <w:ind w:left="4320" w:hanging="480"/>
      </w:pPr>
    </w:lvl>
    <w:lvl w:ilvl="6">
      <w:start w:val="9"/>
      <w:numFmt w:val="decimal"/>
      <w:lvlText w:val="%7."/>
      <w:lvlJc w:val="left"/>
      <w:pPr>
        <w:tabs>
          <w:tab w:val="num" w:pos="0"/>
        </w:tabs>
        <w:ind w:left="5040" w:hanging="480"/>
      </w:pPr>
    </w:lvl>
    <w:lvl w:ilvl="7">
      <w:start w:val="9"/>
      <w:numFmt w:val="decimal"/>
      <w:lvlText w:val="%8."/>
      <w:lvlJc w:val="left"/>
      <w:pPr>
        <w:tabs>
          <w:tab w:val="num" w:pos="0"/>
        </w:tabs>
        <w:ind w:left="5760" w:hanging="480"/>
      </w:pPr>
    </w:lvl>
    <w:lvl w:ilvl="8">
      <w:start w:val="9"/>
      <w:numFmt w:val="decimal"/>
      <w:lvlText w:val="%9."/>
      <w:lvlJc w:val="left"/>
      <w:pPr>
        <w:tabs>
          <w:tab w:val="num" w:pos="0"/>
        </w:tabs>
        <w:ind w:left="6480" w:hanging="480"/>
      </w:pPr>
    </w:lvl>
  </w:abstractNum>
  <w:abstractNum w:abstractNumId="59" w15:restartNumberingAfterBreak="0">
    <w:nsid w:val="67D5188C"/>
    <w:multiLevelType w:val="multilevel"/>
    <w:tmpl w:val="D63C7C7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0" w15:restartNumberingAfterBreak="0">
    <w:nsid w:val="67EA5440"/>
    <w:multiLevelType w:val="multilevel"/>
    <w:tmpl w:val="AB463AF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1" w15:restartNumberingAfterBreak="0">
    <w:nsid w:val="6B526DF6"/>
    <w:multiLevelType w:val="multilevel"/>
    <w:tmpl w:val="AE32592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2" w15:restartNumberingAfterBreak="0">
    <w:nsid w:val="6D3F5D7C"/>
    <w:multiLevelType w:val="multilevel"/>
    <w:tmpl w:val="66680918"/>
    <w:lvl w:ilvl="0">
      <w:start w:val="12"/>
      <w:numFmt w:val="decimal"/>
      <w:lvlText w:val="%1."/>
      <w:lvlJc w:val="left"/>
      <w:pPr>
        <w:tabs>
          <w:tab w:val="num" w:pos="0"/>
        </w:tabs>
        <w:ind w:left="720" w:hanging="480"/>
      </w:pPr>
    </w:lvl>
    <w:lvl w:ilvl="1">
      <w:start w:val="12"/>
      <w:numFmt w:val="decimal"/>
      <w:lvlText w:val="%2."/>
      <w:lvlJc w:val="left"/>
      <w:pPr>
        <w:tabs>
          <w:tab w:val="num" w:pos="0"/>
        </w:tabs>
        <w:ind w:left="1440" w:hanging="480"/>
      </w:pPr>
    </w:lvl>
    <w:lvl w:ilvl="2">
      <w:start w:val="12"/>
      <w:numFmt w:val="decimal"/>
      <w:lvlText w:val="%3."/>
      <w:lvlJc w:val="left"/>
      <w:pPr>
        <w:tabs>
          <w:tab w:val="num" w:pos="0"/>
        </w:tabs>
        <w:ind w:left="2160" w:hanging="480"/>
      </w:pPr>
    </w:lvl>
    <w:lvl w:ilvl="3">
      <w:start w:val="12"/>
      <w:numFmt w:val="decimal"/>
      <w:lvlText w:val="%4."/>
      <w:lvlJc w:val="left"/>
      <w:pPr>
        <w:tabs>
          <w:tab w:val="num" w:pos="0"/>
        </w:tabs>
        <w:ind w:left="2880" w:hanging="480"/>
      </w:pPr>
    </w:lvl>
    <w:lvl w:ilvl="4">
      <w:start w:val="12"/>
      <w:numFmt w:val="decimal"/>
      <w:lvlText w:val="%5."/>
      <w:lvlJc w:val="left"/>
      <w:pPr>
        <w:tabs>
          <w:tab w:val="num" w:pos="0"/>
        </w:tabs>
        <w:ind w:left="3600" w:hanging="480"/>
      </w:pPr>
    </w:lvl>
    <w:lvl w:ilvl="5">
      <w:start w:val="12"/>
      <w:numFmt w:val="decimal"/>
      <w:lvlText w:val="%6."/>
      <w:lvlJc w:val="left"/>
      <w:pPr>
        <w:tabs>
          <w:tab w:val="num" w:pos="0"/>
        </w:tabs>
        <w:ind w:left="4320" w:hanging="480"/>
      </w:pPr>
    </w:lvl>
    <w:lvl w:ilvl="6">
      <w:start w:val="12"/>
      <w:numFmt w:val="decimal"/>
      <w:lvlText w:val="%7."/>
      <w:lvlJc w:val="left"/>
      <w:pPr>
        <w:tabs>
          <w:tab w:val="num" w:pos="0"/>
        </w:tabs>
        <w:ind w:left="5040" w:hanging="480"/>
      </w:pPr>
    </w:lvl>
    <w:lvl w:ilvl="7">
      <w:start w:val="12"/>
      <w:numFmt w:val="decimal"/>
      <w:lvlText w:val="%8."/>
      <w:lvlJc w:val="left"/>
      <w:pPr>
        <w:tabs>
          <w:tab w:val="num" w:pos="0"/>
        </w:tabs>
        <w:ind w:left="5760" w:hanging="480"/>
      </w:pPr>
    </w:lvl>
    <w:lvl w:ilvl="8">
      <w:start w:val="12"/>
      <w:numFmt w:val="decimal"/>
      <w:lvlText w:val="%9."/>
      <w:lvlJc w:val="left"/>
      <w:pPr>
        <w:tabs>
          <w:tab w:val="num" w:pos="0"/>
        </w:tabs>
        <w:ind w:left="6480" w:hanging="480"/>
      </w:pPr>
    </w:lvl>
  </w:abstractNum>
  <w:abstractNum w:abstractNumId="63" w15:restartNumberingAfterBreak="0">
    <w:nsid w:val="6D4B2E91"/>
    <w:multiLevelType w:val="multilevel"/>
    <w:tmpl w:val="4E9C0A6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64" w15:restartNumberingAfterBreak="0">
    <w:nsid w:val="6E337880"/>
    <w:multiLevelType w:val="multilevel"/>
    <w:tmpl w:val="573047F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5" w15:restartNumberingAfterBreak="0">
    <w:nsid w:val="73611A45"/>
    <w:multiLevelType w:val="multilevel"/>
    <w:tmpl w:val="ED0447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6" w15:restartNumberingAfterBreak="0">
    <w:nsid w:val="73A71D6B"/>
    <w:multiLevelType w:val="multilevel"/>
    <w:tmpl w:val="B584FA5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7" w15:restartNumberingAfterBreak="0">
    <w:nsid w:val="740412B1"/>
    <w:multiLevelType w:val="multilevel"/>
    <w:tmpl w:val="A63CD9F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8" w15:restartNumberingAfterBreak="0">
    <w:nsid w:val="748D1132"/>
    <w:multiLevelType w:val="multilevel"/>
    <w:tmpl w:val="9A589FC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9" w15:restartNumberingAfterBreak="0">
    <w:nsid w:val="748E4E6B"/>
    <w:multiLevelType w:val="multilevel"/>
    <w:tmpl w:val="24B24366"/>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70" w15:restartNumberingAfterBreak="0">
    <w:nsid w:val="74CD3611"/>
    <w:multiLevelType w:val="multilevel"/>
    <w:tmpl w:val="CBDAEB8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1" w15:restartNumberingAfterBreak="0">
    <w:nsid w:val="76060B35"/>
    <w:multiLevelType w:val="multilevel"/>
    <w:tmpl w:val="44865AD0"/>
    <w:lvl w:ilvl="0">
      <w:start w:val="10"/>
      <w:numFmt w:val="decimal"/>
      <w:lvlText w:val="%1."/>
      <w:lvlJc w:val="left"/>
      <w:pPr>
        <w:tabs>
          <w:tab w:val="num" w:pos="0"/>
        </w:tabs>
        <w:ind w:left="720" w:hanging="480"/>
      </w:pPr>
    </w:lvl>
    <w:lvl w:ilvl="1">
      <w:start w:val="10"/>
      <w:numFmt w:val="decimal"/>
      <w:lvlText w:val="%2."/>
      <w:lvlJc w:val="left"/>
      <w:pPr>
        <w:tabs>
          <w:tab w:val="num" w:pos="0"/>
        </w:tabs>
        <w:ind w:left="1440" w:hanging="480"/>
      </w:pPr>
    </w:lvl>
    <w:lvl w:ilvl="2">
      <w:start w:val="10"/>
      <w:numFmt w:val="decimal"/>
      <w:lvlText w:val="%3."/>
      <w:lvlJc w:val="left"/>
      <w:pPr>
        <w:tabs>
          <w:tab w:val="num" w:pos="0"/>
        </w:tabs>
        <w:ind w:left="2160" w:hanging="480"/>
      </w:pPr>
    </w:lvl>
    <w:lvl w:ilvl="3">
      <w:start w:val="10"/>
      <w:numFmt w:val="decimal"/>
      <w:lvlText w:val="%4."/>
      <w:lvlJc w:val="left"/>
      <w:pPr>
        <w:tabs>
          <w:tab w:val="num" w:pos="0"/>
        </w:tabs>
        <w:ind w:left="2880" w:hanging="480"/>
      </w:pPr>
    </w:lvl>
    <w:lvl w:ilvl="4">
      <w:start w:val="10"/>
      <w:numFmt w:val="decimal"/>
      <w:lvlText w:val="%5."/>
      <w:lvlJc w:val="left"/>
      <w:pPr>
        <w:tabs>
          <w:tab w:val="num" w:pos="0"/>
        </w:tabs>
        <w:ind w:left="3600" w:hanging="480"/>
      </w:pPr>
    </w:lvl>
    <w:lvl w:ilvl="5">
      <w:start w:val="10"/>
      <w:numFmt w:val="decimal"/>
      <w:lvlText w:val="%6."/>
      <w:lvlJc w:val="left"/>
      <w:pPr>
        <w:tabs>
          <w:tab w:val="num" w:pos="0"/>
        </w:tabs>
        <w:ind w:left="4320" w:hanging="480"/>
      </w:pPr>
    </w:lvl>
    <w:lvl w:ilvl="6">
      <w:start w:val="10"/>
      <w:numFmt w:val="decimal"/>
      <w:lvlText w:val="%7."/>
      <w:lvlJc w:val="left"/>
      <w:pPr>
        <w:tabs>
          <w:tab w:val="num" w:pos="0"/>
        </w:tabs>
        <w:ind w:left="5040" w:hanging="480"/>
      </w:pPr>
    </w:lvl>
    <w:lvl w:ilvl="7">
      <w:start w:val="10"/>
      <w:numFmt w:val="decimal"/>
      <w:lvlText w:val="%8."/>
      <w:lvlJc w:val="left"/>
      <w:pPr>
        <w:tabs>
          <w:tab w:val="num" w:pos="0"/>
        </w:tabs>
        <w:ind w:left="5760" w:hanging="480"/>
      </w:pPr>
    </w:lvl>
    <w:lvl w:ilvl="8">
      <w:start w:val="10"/>
      <w:numFmt w:val="decimal"/>
      <w:lvlText w:val="%9."/>
      <w:lvlJc w:val="left"/>
      <w:pPr>
        <w:tabs>
          <w:tab w:val="num" w:pos="0"/>
        </w:tabs>
        <w:ind w:left="6480" w:hanging="480"/>
      </w:pPr>
    </w:lvl>
  </w:abstractNum>
  <w:abstractNum w:abstractNumId="72" w15:restartNumberingAfterBreak="0">
    <w:nsid w:val="769D2C0B"/>
    <w:multiLevelType w:val="multilevel"/>
    <w:tmpl w:val="AE9077E4"/>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3" w15:restartNumberingAfterBreak="0">
    <w:nsid w:val="77EF5F17"/>
    <w:multiLevelType w:val="multilevel"/>
    <w:tmpl w:val="8F24BAE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4" w15:restartNumberingAfterBreak="0">
    <w:nsid w:val="780B091E"/>
    <w:multiLevelType w:val="multilevel"/>
    <w:tmpl w:val="F2EC132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5" w15:restartNumberingAfterBreak="0">
    <w:nsid w:val="7A1A1D2A"/>
    <w:multiLevelType w:val="multilevel"/>
    <w:tmpl w:val="0BB680D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6" w15:restartNumberingAfterBreak="0">
    <w:nsid w:val="7AD20FD6"/>
    <w:multiLevelType w:val="multilevel"/>
    <w:tmpl w:val="4AC607C8"/>
    <w:lvl w:ilvl="0">
      <w:start w:val="5"/>
      <w:numFmt w:val="decimal"/>
      <w:lvlText w:val="%1."/>
      <w:lvlJc w:val="left"/>
      <w:pPr>
        <w:tabs>
          <w:tab w:val="num" w:pos="0"/>
        </w:tabs>
        <w:ind w:left="720" w:hanging="480"/>
      </w:pPr>
    </w:lvl>
    <w:lvl w:ilvl="1">
      <w:start w:val="5"/>
      <w:numFmt w:val="decimal"/>
      <w:lvlText w:val="%2."/>
      <w:lvlJc w:val="left"/>
      <w:pPr>
        <w:tabs>
          <w:tab w:val="num" w:pos="0"/>
        </w:tabs>
        <w:ind w:left="1440" w:hanging="480"/>
      </w:pPr>
    </w:lvl>
    <w:lvl w:ilvl="2">
      <w:start w:val="5"/>
      <w:numFmt w:val="decimal"/>
      <w:lvlText w:val="%3."/>
      <w:lvlJc w:val="left"/>
      <w:pPr>
        <w:tabs>
          <w:tab w:val="num" w:pos="0"/>
        </w:tabs>
        <w:ind w:left="2160" w:hanging="480"/>
      </w:pPr>
    </w:lvl>
    <w:lvl w:ilvl="3">
      <w:start w:val="5"/>
      <w:numFmt w:val="decimal"/>
      <w:lvlText w:val="%4."/>
      <w:lvlJc w:val="left"/>
      <w:pPr>
        <w:tabs>
          <w:tab w:val="num" w:pos="0"/>
        </w:tabs>
        <w:ind w:left="2880" w:hanging="480"/>
      </w:pPr>
    </w:lvl>
    <w:lvl w:ilvl="4">
      <w:start w:val="5"/>
      <w:numFmt w:val="decimal"/>
      <w:lvlText w:val="%5."/>
      <w:lvlJc w:val="left"/>
      <w:pPr>
        <w:tabs>
          <w:tab w:val="num" w:pos="0"/>
        </w:tabs>
        <w:ind w:left="3600" w:hanging="480"/>
      </w:pPr>
    </w:lvl>
    <w:lvl w:ilvl="5">
      <w:start w:val="5"/>
      <w:numFmt w:val="decimal"/>
      <w:lvlText w:val="%6."/>
      <w:lvlJc w:val="left"/>
      <w:pPr>
        <w:tabs>
          <w:tab w:val="num" w:pos="0"/>
        </w:tabs>
        <w:ind w:left="4320" w:hanging="480"/>
      </w:pPr>
    </w:lvl>
    <w:lvl w:ilvl="6">
      <w:start w:val="5"/>
      <w:numFmt w:val="decimal"/>
      <w:lvlText w:val="%7."/>
      <w:lvlJc w:val="left"/>
      <w:pPr>
        <w:tabs>
          <w:tab w:val="num" w:pos="0"/>
        </w:tabs>
        <w:ind w:left="5040" w:hanging="480"/>
      </w:pPr>
    </w:lvl>
    <w:lvl w:ilvl="7">
      <w:start w:val="5"/>
      <w:numFmt w:val="decimal"/>
      <w:lvlText w:val="%8."/>
      <w:lvlJc w:val="left"/>
      <w:pPr>
        <w:tabs>
          <w:tab w:val="num" w:pos="0"/>
        </w:tabs>
        <w:ind w:left="5760" w:hanging="480"/>
      </w:pPr>
    </w:lvl>
    <w:lvl w:ilvl="8">
      <w:start w:val="5"/>
      <w:numFmt w:val="decimal"/>
      <w:lvlText w:val="%9."/>
      <w:lvlJc w:val="left"/>
      <w:pPr>
        <w:tabs>
          <w:tab w:val="num" w:pos="0"/>
        </w:tabs>
        <w:ind w:left="6480" w:hanging="480"/>
      </w:pPr>
    </w:lvl>
  </w:abstractNum>
  <w:abstractNum w:abstractNumId="77" w15:restartNumberingAfterBreak="0">
    <w:nsid w:val="7BCF03D4"/>
    <w:multiLevelType w:val="multilevel"/>
    <w:tmpl w:val="F8462A8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78" w15:restartNumberingAfterBreak="0">
    <w:nsid w:val="7CC72E71"/>
    <w:multiLevelType w:val="multilevel"/>
    <w:tmpl w:val="E8AA6F7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9" w15:restartNumberingAfterBreak="0">
    <w:nsid w:val="7D753629"/>
    <w:multiLevelType w:val="multilevel"/>
    <w:tmpl w:val="281871E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80" w15:restartNumberingAfterBreak="0">
    <w:nsid w:val="7EFA15D9"/>
    <w:multiLevelType w:val="multilevel"/>
    <w:tmpl w:val="BA26C7C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1" w15:restartNumberingAfterBreak="0">
    <w:nsid w:val="7FC5747B"/>
    <w:multiLevelType w:val="multilevel"/>
    <w:tmpl w:val="BA225D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num w:numId="1" w16cid:durableId="120076268">
    <w:abstractNumId w:val="4"/>
  </w:num>
  <w:num w:numId="2" w16cid:durableId="1009647882">
    <w:abstractNumId w:val="78"/>
  </w:num>
  <w:num w:numId="3" w16cid:durableId="52194225">
    <w:abstractNumId w:val="18"/>
  </w:num>
  <w:num w:numId="4" w16cid:durableId="1960524333">
    <w:abstractNumId w:val="68"/>
  </w:num>
  <w:num w:numId="5" w16cid:durableId="288708188">
    <w:abstractNumId w:val="9"/>
  </w:num>
  <w:num w:numId="6" w16cid:durableId="1203133672">
    <w:abstractNumId w:val="74"/>
  </w:num>
  <w:num w:numId="7" w16cid:durableId="144015312">
    <w:abstractNumId w:val="0"/>
  </w:num>
  <w:num w:numId="8" w16cid:durableId="2037582477">
    <w:abstractNumId w:val="10"/>
  </w:num>
  <w:num w:numId="9" w16cid:durableId="1677612053">
    <w:abstractNumId w:val="60"/>
  </w:num>
  <w:num w:numId="10" w16cid:durableId="191770468">
    <w:abstractNumId w:val="79"/>
  </w:num>
  <w:num w:numId="11" w16cid:durableId="2016758157">
    <w:abstractNumId w:val="73"/>
  </w:num>
  <w:num w:numId="12" w16cid:durableId="26830941">
    <w:abstractNumId w:val="44"/>
  </w:num>
  <w:num w:numId="13" w16cid:durableId="75904041">
    <w:abstractNumId w:val="32"/>
  </w:num>
  <w:num w:numId="14" w16cid:durableId="1445881558">
    <w:abstractNumId w:val="27"/>
  </w:num>
  <w:num w:numId="15" w16cid:durableId="1257517059">
    <w:abstractNumId w:val="50"/>
  </w:num>
  <w:num w:numId="16" w16cid:durableId="707071874">
    <w:abstractNumId w:val="14"/>
  </w:num>
  <w:num w:numId="17" w16cid:durableId="134613822">
    <w:abstractNumId w:val="34"/>
  </w:num>
  <w:num w:numId="18" w16cid:durableId="1577933924">
    <w:abstractNumId w:val="53"/>
  </w:num>
  <w:num w:numId="19" w16cid:durableId="21172436">
    <w:abstractNumId w:val="41"/>
  </w:num>
  <w:num w:numId="20" w16cid:durableId="645819534">
    <w:abstractNumId w:val="46"/>
  </w:num>
  <w:num w:numId="21" w16cid:durableId="984969030">
    <w:abstractNumId w:val="54"/>
  </w:num>
  <w:num w:numId="22" w16cid:durableId="677268191">
    <w:abstractNumId w:val="35"/>
  </w:num>
  <w:num w:numId="23" w16cid:durableId="1508059946">
    <w:abstractNumId w:val="70"/>
  </w:num>
  <w:num w:numId="24" w16cid:durableId="1468204538">
    <w:abstractNumId w:val="56"/>
  </w:num>
  <w:num w:numId="25" w16cid:durableId="1975868556">
    <w:abstractNumId w:val="40"/>
  </w:num>
  <w:num w:numId="26" w16cid:durableId="785660752">
    <w:abstractNumId w:val="30"/>
  </w:num>
  <w:num w:numId="27" w16cid:durableId="638264738">
    <w:abstractNumId w:val="5"/>
  </w:num>
  <w:num w:numId="28" w16cid:durableId="1778021475">
    <w:abstractNumId w:val="55"/>
  </w:num>
  <w:num w:numId="29" w16cid:durableId="1018235282">
    <w:abstractNumId w:val="6"/>
  </w:num>
  <w:num w:numId="30" w16cid:durableId="786894119">
    <w:abstractNumId w:val="38"/>
  </w:num>
  <w:num w:numId="31" w16cid:durableId="145712305">
    <w:abstractNumId w:val="12"/>
  </w:num>
  <w:num w:numId="32" w16cid:durableId="1579629373">
    <w:abstractNumId w:val="47"/>
  </w:num>
  <w:num w:numId="33" w16cid:durableId="1574124039">
    <w:abstractNumId w:val="81"/>
    <w:lvlOverride w:ilvl="0">
      <w:startOverride w:val="1"/>
    </w:lvlOverride>
  </w:num>
  <w:num w:numId="34" w16cid:durableId="1169251210">
    <w:abstractNumId w:val="81"/>
    <w:lvlOverride w:ilvl="0">
      <w:startOverride w:val="1"/>
    </w:lvlOverride>
  </w:num>
  <w:num w:numId="35" w16cid:durableId="977031088">
    <w:abstractNumId w:val="81"/>
    <w:lvlOverride w:ilvl="0">
      <w:startOverride w:val="1"/>
    </w:lvlOverride>
  </w:num>
  <w:num w:numId="36" w16cid:durableId="1910651036">
    <w:abstractNumId w:val="81"/>
    <w:lvlOverride w:ilvl="0">
      <w:startOverride w:val="1"/>
    </w:lvlOverride>
  </w:num>
  <w:num w:numId="37" w16cid:durableId="1262840041">
    <w:abstractNumId w:val="4"/>
  </w:num>
  <w:num w:numId="38" w16cid:durableId="884373256">
    <w:abstractNumId w:val="81"/>
    <w:lvlOverride w:ilvl="0">
      <w:startOverride w:val="1"/>
    </w:lvlOverride>
  </w:num>
  <w:num w:numId="39" w16cid:durableId="29036569">
    <w:abstractNumId w:val="4"/>
  </w:num>
  <w:num w:numId="40" w16cid:durableId="962535335">
    <w:abstractNumId w:val="81"/>
    <w:lvlOverride w:ilvl="0">
      <w:startOverride w:val="1"/>
    </w:lvlOverride>
  </w:num>
  <w:num w:numId="41" w16cid:durableId="1708338487">
    <w:abstractNumId w:val="4"/>
  </w:num>
  <w:num w:numId="42" w16cid:durableId="1956985616">
    <w:abstractNumId w:val="4"/>
  </w:num>
  <w:num w:numId="43" w16cid:durableId="1802380599">
    <w:abstractNumId w:val="81"/>
    <w:lvlOverride w:ilvl="0">
      <w:startOverride w:val="1"/>
    </w:lvlOverride>
  </w:num>
  <w:num w:numId="44" w16cid:durableId="1376659689">
    <w:abstractNumId w:val="39"/>
    <w:lvlOverride w:ilvl="0">
      <w:startOverride w:val="2"/>
    </w:lvlOverride>
  </w:num>
  <w:num w:numId="45" w16cid:durableId="265162648">
    <w:abstractNumId w:val="29"/>
    <w:lvlOverride w:ilvl="0">
      <w:startOverride w:val="6"/>
    </w:lvlOverride>
  </w:num>
  <w:num w:numId="46" w16cid:durableId="1444379173">
    <w:abstractNumId w:val="28"/>
    <w:lvlOverride w:ilvl="0">
      <w:startOverride w:val="7"/>
    </w:lvlOverride>
  </w:num>
  <w:num w:numId="47" w16cid:durableId="1161774711">
    <w:abstractNumId w:val="19"/>
    <w:lvlOverride w:ilvl="0">
      <w:startOverride w:val="8"/>
    </w:lvlOverride>
  </w:num>
  <w:num w:numId="48" w16cid:durableId="1682274015">
    <w:abstractNumId w:val="58"/>
    <w:lvlOverride w:ilvl="0">
      <w:startOverride w:val="9"/>
    </w:lvlOverride>
  </w:num>
  <w:num w:numId="49" w16cid:durableId="1993631234">
    <w:abstractNumId w:val="76"/>
    <w:lvlOverride w:ilvl="0">
      <w:startOverride w:val="5"/>
    </w:lvlOverride>
  </w:num>
  <w:num w:numId="50" w16cid:durableId="453059490">
    <w:abstractNumId w:val="81"/>
    <w:lvlOverride w:ilvl="0">
      <w:startOverride w:val="1"/>
    </w:lvlOverride>
  </w:num>
  <w:num w:numId="51" w16cid:durableId="2110809211">
    <w:abstractNumId w:val="76"/>
    <w:lvlOverride w:ilvl="0">
      <w:startOverride w:val="5"/>
    </w:lvlOverride>
  </w:num>
  <w:num w:numId="52" w16cid:durableId="803960545">
    <w:abstractNumId w:val="58"/>
    <w:lvlOverride w:ilvl="0">
      <w:startOverride w:val="9"/>
    </w:lvlOverride>
  </w:num>
  <w:num w:numId="53" w16cid:durableId="630792526">
    <w:abstractNumId w:val="71"/>
    <w:lvlOverride w:ilvl="0">
      <w:startOverride w:val="10"/>
    </w:lvlOverride>
  </w:num>
  <w:num w:numId="54" w16cid:durableId="1938059609">
    <w:abstractNumId w:val="62"/>
    <w:lvlOverride w:ilvl="0">
      <w:startOverride w:val="12"/>
    </w:lvlOverride>
  </w:num>
  <w:num w:numId="55" w16cid:durableId="1726368910">
    <w:abstractNumId w:val="81"/>
    <w:lvlOverride w:ilvl="0">
      <w:startOverride w:val="1"/>
    </w:lvlOverride>
  </w:num>
  <w:num w:numId="56" w16cid:durableId="871499163">
    <w:abstractNumId w:val="4"/>
  </w:num>
  <w:num w:numId="57" w16cid:durableId="998535538">
    <w:abstractNumId w:val="81"/>
    <w:lvlOverride w:ilvl="0">
      <w:startOverride w:val="1"/>
    </w:lvlOverride>
  </w:num>
  <w:num w:numId="58" w16cid:durableId="42406787">
    <w:abstractNumId w:val="4"/>
  </w:num>
  <w:num w:numId="59" w16cid:durableId="185101698">
    <w:abstractNumId w:val="21"/>
    <w:lvlOverride w:ilvl="0">
      <w:startOverride w:val="1"/>
    </w:lvlOverride>
  </w:num>
  <w:num w:numId="60" w16cid:durableId="1364355952">
    <w:abstractNumId w:val="21"/>
    <w:lvlOverride w:ilvl="0">
      <w:startOverride w:val="1"/>
    </w:lvlOverride>
  </w:num>
  <w:num w:numId="61" w16cid:durableId="1933320248">
    <w:abstractNumId w:val="78"/>
  </w:num>
  <w:num w:numId="62" w16cid:durableId="76051622">
    <w:abstractNumId w:val="21"/>
    <w:lvlOverride w:ilvl="0">
      <w:startOverride w:val="1"/>
    </w:lvlOverride>
  </w:num>
  <w:num w:numId="63" w16cid:durableId="80181961">
    <w:abstractNumId w:val="78"/>
  </w:num>
  <w:num w:numId="64" w16cid:durableId="1744792633">
    <w:abstractNumId w:val="21"/>
    <w:lvlOverride w:ilvl="0">
      <w:startOverride w:val="1"/>
    </w:lvlOverride>
  </w:num>
  <w:num w:numId="65" w16cid:durableId="776677806">
    <w:abstractNumId w:val="78"/>
  </w:num>
  <w:num w:numId="66" w16cid:durableId="1641381144">
    <w:abstractNumId w:val="78"/>
  </w:num>
  <w:num w:numId="67" w16cid:durableId="161896175">
    <w:abstractNumId w:val="21"/>
    <w:lvlOverride w:ilvl="0">
      <w:startOverride w:val="1"/>
    </w:lvlOverride>
  </w:num>
  <w:num w:numId="68" w16cid:durableId="213583881">
    <w:abstractNumId w:val="63"/>
    <w:lvlOverride w:ilvl="0">
      <w:startOverride w:val="7"/>
    </w:lvlOverride>
  </w:num>
  <w:num w:numId="69" w16cid:durableId="1749424921">
    <w:abstractNumId w:val="75"/>
    <w:lvlOverride w:ilvl="0">
      <w:startOverride w:val="11"/>
    </w:lvlOverride>
  </w:num>
  <w:num w:numId="70" w16cid:durableId="2079277988">
    <w:abstractNumId w:val="21"/>
    <w:lvlOverride w:ilvl="0">
      <w:startOverride w:val="1"/>
    </w:lvlOverride>
  </w:num>
  <w:num w:numId="71" w16cid:durableId="1193616261">
    <w:abstractNumId w:val="21"/>
    <w:lvlOverride w:ilvl="0">
      <w:startOverride w:val="1"/>
    </w:lvlOverride>
  </w:num>
  <w:num w:numId="72" w16cid:durableId="1394617749">
    <w:abstractNumId w:val="21"/>
    <w:lvlOverride w:ilvl="0">
      <w:startOverride w:val="1"/>
    </w:lvlOverride>
  </w:num>
  <w:num w:numId="73" w16cid:durableId="1534422289">
    <w:abstractNumId w:val="78"/>
  </w:num>
  <w:num w:numId="74" w16cid:durableId="473722322">
    <w:abstractNumId w:val="21"/>
    <w:lvlOverride w:ilvl="0">
      <w:startOverride w:val="1"/>
    </w:lvlOverride>
  </w:num>
  <w:num w:numId="75" w16cid:durableId="398213769">
    <w:abstractNumId w:val="78"/>
  </w:num>
  <w:num w:numId="76" w16cid:durableId="1181048088">
    <w:abstractNumId w:val="8"/>
    <w:lvlOverride w:ilvl="0">
      <w:startOverride w:val="1"/>
    </w:lvlOverride>
  </w:num>
  <w:num w:numId="77" w16cid:durableId="451363614">
    <w:abstractNumId w:val="8"/>
    <w:lvlOverride w:ilvl="0">
      <w:startOverride w:val="1"/>
    </w:lvlOverride>
  </w:num>
  <w:num w:numId="78" w16cid:durableId="325287747">
    <w:abstractNumId w:val="18"/>
  </w:num>
  <w:num w:numId="79" w16cid:durableId="1495291550">
    <w:abstractNumId w:val="8"/>
    <w:lvlOverride w:ilvl="0">
      <w:startOverride w:val="1"/>
    </w:lvlOverride>
  </w:num>
  <w:num w:numId="80" w16cid:durableId="676540631">
    <w:abstractNumId w:val="18"/>
  </w:num>
  <w:num w:numId="81" w16cid:durableId="1142432176">
    <w:abstractNumId w:val="18"/>
  </w:num>
  <w:num w:numId="82" w16cid:durableId="229661001">
    <w:abstractNumId w:val="8"/>
    <w:lvlOverride w:ilvl="0">
      <w:startOverride w:val="1"/>
    </w:lvlOverride>
  </w:num>
  <w:num w:numId="83" w16cid:durableId="1365860762">
    <w:abstractNumId w:val="36"/>
    <w:lvlOverride w:ilvl="0">
      <w:startOverride w:val="6"/>
    </w:lvlOverride>
  </w:num>
  <w:num w:numId="84" w16cid:durableId="144517384">
    <w:abstractNumId w:val="11"/>
    <w:lvlOverride w:ilvl="0">
      <w:startOverride w:val="11"/>
    </w:lvlOverride>
  </w:num>
  <w:num w:numId="85" w16cid:durableId="1529367836">
    <w:abstractNumId w:val="8"/>
    <w:lvlOverride w:ilvl="0">
      <w:startOverride w:val="1"/>
    </w:lvlOverride>
  </w:num>
  <w:num w:numId="86" w16cid:durableId="2013752172">
    <w:abstractNumId w:val="8"/>
    <w:lvlOverride w:ilvl="0">
      <w:startOverride w:val="1"/>
    </w:lvlOverride>
  </w:num>
  <w:num w:numId="87" w16cid:durableId="2094426948">
    <w:abstractNumId w:val="8"/>
    <w:lvlOverride w:ilvl="0">
      <w:startOverride w:val="1"/>
    </w:lvlOverride>
  </w:num>
  <w:num w:numId="88" w16cid:durableId="1381056704">
    <w:abstractNumId w:val="18"/>
  </w:num>
  <w:num w:numId="89" w16cid:durableId="551118518">
    <w:abstractNumId w:val="8"/>
    <w:lvlOverride w:ilvl="0">
      <w:startOverride w:val="1"/>
    </w:lvlOverride>
  </w:num>
  <w:num w:numId="90" w16cid:durableId="155728502">
    <w:abstractNumId w:val="18"/>
  </w:num>
  <w:num w:numId="91" w16cid:durableId="651566782">
    <w:abstractNumId w:val="7"/>
    <w:lvlOverride w:ilvl="0">
      <w:startOverride w:val="1"/>
    </w:lvlOverride>
  </w:num>
  <w:num w:numId="92" w16cid:durableId="674957645">
    <w:abstractNumId w:val="7"/>
    <w:lvlOverride w:ilvl="0">
      <w:startOverride w:val="1"/>
    </w:lvlOverride>
  </w:num>
  <w:num w:numId="93" w16cid:durableId="193738030">
    <w:abstractNumId w:val="68"/>
  </w:num>
  <w:num w:numId="94" w16cid:durableId="26755737">
    <w:abstractNumId w:val="7"/>
    <w:lvlOverride w:ilvl="0">
      <w:startOverride w:val="1"/>
    </w:lvlOverride>
  </w:num>
  <w:num w:numId="95" w16cid:durableId="1089086788">
    <w:abstractNumId w:val="68"/>
  </w:num>
  <w:num w:numId="96" w16cid:durableId="964042178">
    <w:abstractNumId w:val="7"/>
    <w:lvlOverride w:ilvl="0">
      <w:startOverride w:val="1"/>
    </w:lvlOverride>
  </w:num>
  <w:num w:numId="97" w16cid:durableId="426851690">
    <w:abstractNumId w:val="49"/>
    <w:lvlOverride w:ilvl="0">
      <w:startOverride w:val="6"/>
    </w:lvlOverride>
  </w:num>
  <w:num w:numId="98" w16cid:durableId="1979144330">
    <w:abstractNumId w:val="48"/>
    <w:lvlOverride w:ilvl="0">
      <w:startOverride w:val="11"/>
    </w:lvlOverride>
  </w:num>
  <w:num w:numId="99" w16cid:durableId="1075588941">
    <w:abstractNumId w:val="7"/>
    <w:lvlOverride w:ilvl="0">
      <w:startOverride w:val="1"/>
    </w:lvlOverride>
  </w:num>
  <w:num w:numId="100" w16cid:durableId="872689862">
    <w:abstractNumId w:val="7"/>
    <w:lvlOverride w:ilvl="0">
      <w:startOverride w:val="1"/>
    </w:lvlOverride>
  </w:num>
  <w:num w:numId="101" w16cid:durableId="1039671947">
    <w:abstractNumId w:val="7"/>
    <w:lvlOverride w:ilvl="0">
      <w:startOverride w:val="1"/>
    </w:lvlOverride>
  </w:num>
  <w:num w:numId="102" w16cid:durableId="148059518">
    <w:abstractNumId w:val="68"/>
  </w:num>
  <w:num w:numId="103" w16cid:durableId="1801067902">
    <w:abstractNumId w:val="7"/>
    <w:lvlOverride w:ilvl="0">
      <w:startOverride w:val="1"/>
    </w:lvlOverride>
  </w:num>
  <w:num w:numId="104" w16cid:durableId="2012100964">
    <w:abstractNumId w:val="68"/>
  </w:num>
  <w:num w:numId="105" w16cid:durableId="591166155">
    <w:abstractNumId w:val="80"/>
    <w:lvlOverride w:ilvl="0">
      <w:startOverride w:val="1"/>
    </w:lvlOverride>
  </w:num>
  <w:num w:numId="106" w16cid:durableId="218782896">
    <w:abstractNumId w:val="80"/>
    <w:lvlOverride w:ilvl="0">
      <w:startOverride w:val="1"/>
    </w:lvlOverride>
  </w:num>
  <w:num w:numId="107" w16cid:durableId="511574906">
    <w:abstractNumId w:val="9"/>
  </w:num>
  <w:num w:numId="108" w16cid:durableId="674113501">
    <w:abstractNumId w:val="80"/>
    <w:lvlOverride w:ilvl="0">
      <w:startOverride w:val="1"/>
    </w:lvlOverride>
  </w:num>
  <w:num w:numId="109" w16cid:durableId="391853364">
    <w:abstractNumId w:val="9"/>
  </w:num>
  <w:num w:numId="110" w16cid:durableId="2070809830">
    <w:abstractNumId w:val="9"/>
  </w:num>
  <w:num w:numId="111" w16cid:durableId="2131625852">
    <w:abstractNumId w:val="9"/>
  </w:num>
  <w:num w:numId="112" w16cid:durableId="1866403017">
    <w:abstractNumId w:val="80"/>
    <w:lvlOverride w:ilvl="0">
      <w:startOverride w:val="1"/>
    </w:lvlOverride>
  </w:num>
  <w:num w:numId="113" w16cid:durableId="1972789027">
    <w:abstractNumId w:val="69"/>
    <w:lvlOverride w:ilvl="0">
      <w:startOverride w:val="7"/>
    </w:lvlOverride>
  </w:num>
  <w:num w:numId="114" w16cid:durableId="42874300">
    <w:abstractNumId w:val="23"/>
    <w:lvlOverride w:ilvl="0">
      <w:startOverride w:val="11"/>
    </w:lvlOverride>
  </w:num>
  <w:num w:numId="115" w16cid:durableId="1758088802">
    <w:abstractNumId w:val="80"/>
    <w:lvlOverride w:ilvl="0">
      <w:startOverride w:val="1"/>
    </w:lvlOverride>
  </w:num>
  <w:num w:numId="116" w16cid:durableId="1296444812">
    <w:abstractNumId w:val="80"/>
    <w:lvlOverride w:ilvl="0">
      <w:startOverride w:val="1"/>
    </w:lvlOverride>
  </w:num>
  <w:num w:numId="117" w16cid:durableId="1962376426">
    <w:abstractNumId w:val="80"/>
    <w:lvlOverride w:ilvl="0">
      <w:startOverride w:val="1"/>
    </w:lvlOverride>
  </w:num>
  <w:num w:numId="118" w16cid:durableId="1289777172">
    <w:abstractNumId w:val="9"/>
  </w:num>
  <w:num w:numId="119" w16cid:durableId="354818233">
    <w:abstractNumId w:val="9"/>
  </w:num>
  <w:num w:numId="120" w16cid:durableId="2130121762">
    <w:abstractNumId w:val="80"/>
    <w:lvlOverride w:ilvl="0">
      <w:startOverride w:val="1"/>
    </w:lvlOverride>
  </w:num>
  <w:num w:numId="121" w16cid:durableId="1410930282">
    <w:abstractNumId w:val="9"/>
  </w:num>
  <w:num w:numId="122" w16cid:durableId="1843858643">
    <w:abstractNumId w:val="74"/>
  </w:num>
  <w:num w:numId="123" w16cid:durableId="1638335802">
    <w:abstractNumId w:val="52"/>
    <w:lvlOverride w:ilvl="0">
      <w:startOverride w:val="1"/>
    </w:lvlOverride>
  </w:num>
  <w:num w:numId="124" w16cid:durableId="229735990">
    <w:abstractNumId w:val="52"/>
    <w:lvlOverride w:ilvl="0">
      <w:startOverride w:val="1"/>
    </w:lvlOverride>
  </w:num>
  <w:num w:numId="125" w16cid:durableId="1807509698">
    <w:abstractNumId w:val="74"/>
  </w:num>
  <w:num w:numId="126" w16cid:durableId="1228422739">
    <w:abstractNumId w:val="52"/>
    <w:lvlOverride w:ilvl="0">
      <w:startOverride w:val="1"/>
    </w:lvlOverride>
  </w:num>
  <w:num w:numId="127" w16cid:durableId="78064427">
    <w:abstractNumId w:val="74"/>
  </w:num>
  <w:num w:numId="128" w16cid:durableId="1260676290">
    <w:abstractNumId w:val="74"/>
  </w:num>
  <w:num w:numId="129" w16cid:durableId="2069843825">
    <w:abstractNumId w:val="52"/>
    <w:lvlOverride w:ilvl="0">
      <w:startOverride w:val="1"/>
    </w:lvlOverride>
  </w:num>
  <w:num w:numId="130" w16cid:durableId="1213495214">
    <w:abstractNumId w:val="45"/>
    <w:lvlOverride w:ilvl="0">
      <w:startOverride w:val="8"/>
    </w:lvlOverride>
  </w:num>
  <w:num w:numId="131" w16cid:durableId="1490366317">
    <w:abstractNumId w:val="52"/>
    <w:lvlOverride w:ilvl="0">
      <w:startOverride w:val="1"/>
    </w:lvlOverride>
  </w:num>
  <w:num w:numId="132" w16cid:durableId="1268388142">
    <w:abstractNumId w:val="52"/>
    <w:lvlOverride w:ilvl="0">
      <w:startOverride w:val="1"/>
    </w:lvlOverride>
  </w:num>
  <w:num w:numId="133" w16cid:durableId="1155031881">
    <w:abstractNumId w:val="52"/>
    <w:lvlOverride w:ilvl="0">
      <w:startOverride w:val="1"/>
    </w:lvlOverride>
  </w:num>
  <w:num w:numId="134" w16cid:durableId="1099135320">
    <w:abstractNumId w:val="74"/>
  </w:num>
  <w:num w:numId="135" w16cid:durableId="1909807228">
    <w:abstractNumId w:val="52"/>
    <w:lvlOverride w:ilvl="0">
      <w:startOverride w:val="1"/>
    </w:lvlOverride>
  </w:num>
  <w:num w:numId="136" w16cid:durableId="1200702792">
    <w:abstractNumId w:val="74"/>
  </w:num>
  <w:num w:numId="137" w16cid:durableId="2077436733">
    <w:abstractNumId w:val="66"/>
    <w:lvlOverride w:ilvl="0">
      <w:startOverride w:val="1"/>
    </w:lvlOverride>
  </w:num>
  <w:num w:numId="138" w16cid:durableId="2032103284">
    <w:abstractNumId w:val="66"/>
    <w:lvlOverride w:ilvl="0">
      <w:startOverride w:val="1"/>
    </w:lvlOverride>
  </w:num>
  <w:num w:numId="139" w16cid:durableId="1059786186">
    <w:abstractNumId w:val="0"/>
  </w:num>
  <w:num w:numId="140" w16cid:durableId="566571510">
    <w:abstractNumId w:val="66"/>
    <w:lvlOverride w:ilvl="0">
      <w:startOverride w:val="1"/>
    </w:lvlOverride>
  </w:num>
  <w:num w:numId="141" w16cid:durableId="1901789746">
    <w:abstractNumId w:val="0"/>
  </w:num>
  <w:num w:numId="142" w16cid:durableId="1402479957">
    <w:abstractNumId w:val="66"/>
    <w:lvlOverride w:ilvl="0">
      <w:startOverride w:val="1"/>
    </w:lvlOverride>
  </w:num>
  <w:num w:numId="143" w16cid:durableId="639655130">
    <w:abstractNumId w:val="31"/>
    <w:lvlOverride w:ilvl="0">
      <w:startOverride w:val="7"/>
    </w:lvlOverride>
  </w:num>
  <w:num w:numId="144" w16cid:durableId="1445230861">
    <w:abstractNumId w:val="66"/>
    <w:lvlOverride w:ilvl="0">
      <w:startOverride w:val="1"/>
    </w:lvlOverride>
  </w:num>
  <w:num w:numId="145" w16cid:durableId="374089731">
    <w:abstractNumId w:val="66"/>
    <w:lvlOverride w:ilvl="0">
      <w:startOverride w:val="1"/>
    </w:lvlOverride>
  </w:num>
  <w:num w:numId="146" w16cid:durableId="1117213833">
    <w:abstractNumId w:val="66"/>
    <w:lvlOverride w:ilvl="0">
      <w:startOverride w:val="1"/>
    </w:lvlOverride>
  </w:num>
  <w:num w:numId="147" w16cid:durableId="1912345095">
    <w:abstractNumId w:val="0"/>
  </w:num>
  <w:num w:numId="148" w16cid:durableId="873466139">
    <w:abstractNumId w:val="66"/>
    <w:lvlOverride w:ilvl="0">
      <w:startOverride w:val="1"/>
    </w:lvlOverride>
  </w:num>
  <w:num w:numId="149" w16cid:durableId="1779793437">
    <w:abstractNumId w:val="0"/>
  </w:num>
  <w:num w:numId="150" w16cid:durableId="589703266">
    <w:abstractNumId w:val="3"/>
    <w:lvlOverride w:ilvl="0">
      <w:startOverride w:val="1"/>
    </w:lvlOverride>
  </w:num>
  <w:num w:numId="151" w16cid:durableId="884298786">
    <w:abstractNumId w:val="3"/>
    <w:lvlOverride w:ilvl="0">
      <w:startOverride w:val="1"/>
    </w:lvlOverride>
  </w:num>
  <w:num w:numId="152" w16cid:durableId="1861699363">
    <w:abstractNumId w:val="10"/>
  </w:num>
  <w:num w:numId="153" w16cid:durableId="1432511099">
    <w:abstractNumId w:val="3"/>
    <w:lvlOverride w:ilvl="0">
      <w:startOverride w:val="1"/>
    </w:lvlOverride>
  </w:num>
  <w:num w:numId="154" w16cid:durableId="752435945">
    <w:abstractNumId w:val="10"/>
  </w:num>
  <w:num w:numId="155" w16cid:durableId="544486649">
    <w:abstractNumId w:val="3"/>
    <w:lvlOverride w:ilvl="0">
      <w:startOverride w:val="1"/>
    </w:lvlOverride>
  </w:num>
  <w:num w:numId="156" w16cid:durableId="742457478">
    <w:abstractNumId w:val="43"/>
    <w:lvlOverride w:ilvl="0">
      <w:startOverride w:val="7"/>
    </w:lvlOverride>
  </w:num>
  <w:num w:numId="157" w16cid:durableId="832522996">
    <w:abstractNumId w:val="3"/>
    <w:lvlOverride w:ilvl="0">
      <w:startOverride w:val="1"/>
    </w:lvlOverride>
  </w:num>
  <w:num w:numId="158" w16cid:durableId="715665586">
    <w:abstractNumId w:val="3"/>
    <w:lvlOverride w:ilvl="0">
      <w:startOverride w:val="1"/>
    </w:lvlOverride>
  </w:num>
  <w:num w:numId="159" w16cid:durableId="1265259806">
    <w:abstractNumId w:val="3"/>
    <w:lvlOverride w:ilvl="0">
      <w:startOverride w:val="1"/>
    </w:lvlOverride>
  </w:num>
  <w:num w:numId="160" w16cid:durableId="1520973537">
    <w:abstractNumId w:val="10"/>
  </w:num>
  <w:num w:numId="161" w16cid:durableId="1261642206">
    <w:abstractNumId w:val="3"/>
    <w:lvlOverride w:ilvl="0">
      <w:startOverride w:val="1"/>
    </w:lvlOverride>
  </w:num>
  <w:num w:numId="162" w16cid:durableId="486633291">
    <w:abstractNumId w:val="10"/>
  </w:num>
  <w:num w:numId="163" w16cid:durableId="708529957">
    <w:abstractNumId w:val="51"/>
    <w:lvlOverride w:ilvl="0">
      <w:startOverride w:val="1"/>
    </w:lvlOverride>
  </w:num>
  <w:num w:numId="164" w16cid:durableId="589702668">
    <w:abstractNumId w:val="51"/>
    <w:lvlOverride w:ilvl="0">
      <w:startOverride w:val="1"/>
    </w:lvlOverride>
  </w:num>
  <w:num w:numId="165" w16cid:durableId="1096905487">
    <w:abstractNumId w:val="60"/>
  </w:num>
  <w:num w:numId="166" w16cid:durableId="398334656">
    <w:abstractNumId w:val="51"/>
    <w:lvlOverride w:ilvl="0">
      <w:startOverride w:val="1"/>
    </w:lvlOverride>
  </w:num>
  <w:num w:numId="167" w16cid:durableId="1992637406">
    <w:abstractNumId w:val="60"/>
  </w:num>
  <w:num w:numId="168" w16cid:durableId="226262738">
    <w:abstractNumId w:val="60"/>
  </w:num>
  <w:num w:numId="169" w16cid:durableId="1353724768">
    <w:abstractNumId w:val="51"/>
    <w:lvlOverride w:ilvl="0">
      <w:startOverride w:val="1"/>
    </w:lvlOverride>
  </w:num>
  <w:num w:numId="170" w16cid:durableId="791478728">
    <w:abstractNumId w:val="33"/>
    <w:lvlOverride w:ilvl="0">
      <w:startOverride w:val="7"/>
    </w:lvlOverride>
  </w:num>
  <w:num w:numId="171" w16cid:durableId="11688537">
    <w:abstractNumId w:val="51"/>
    <w:lvlOverride w:ilvl="0">
      <w:startOverride w:val="1"/>
    </w:lvlOverride>
  </w:num>
  <w:num w:numId="172" w16cid:durableId="111363656">
    <w:abstractNumId w:val="51"/>
    <w:lvlOverride w:ilvl="0">
      <w:startOverride w:val="1"/>
    </w:lvlOverride>
  </w:num>
  <w:num w:numId="173" w16cid:durableId="1131216933">
    <w:abstractNumId w:val="51"/>
    <w:lvlOverride w:ilvl="0">
      <w:startOverride w:val="1"/>
    </w:lvlOverride>
  </w:num>
  <w:num w:numId="174" w16cid:durableId="1870989960">
    <w:abstractNumId w:val="60"/>
  </w:num>
  <w:num w:numId="175" w16cid:durableId="486289445">
    <w:abstractNumId w:val="51"/>
    <w:lvlOverride w:ilvl="0">
      <w:startOverride w:val="1"/>
    </w:lvlOverride>
  </w:num>
  <w:num w:numId="176" w16cid:durableId="566767019">
    <w:abstractNumId w:val="60"/>
  </w:num>
  <w:num w:numId="177" w16cid:durableId="87847319">
    <w:abstractNumId w:val="64"/>
    <w:lvlOverride w:ilvl="0">
      <w:startOverride w:val="1"/>
    </w:lvlOverride>
  </w:num>
  <w:num w:numId="178" w16cid:durableId="1416974970">
    <w:abstractNumId w:val="64"/>
    <w:lvlOverride w:ilvl="0">
      <w:startOverride w:val="1"/>
    </w:lvlOverride>
  </w:num>
  <w:num w:numId="179" w16cid:durableId="2076925630">
    <w:abstractNumId w:val="79"/>
  </w:num>
  <w:num w:numId="180" w16cid:durableId="1408068594">
    <w:abstractNumId w:val="64"/>
    <w:lvlOverride w:ilvl="0">
      <w:startOverride w:val="1"/>
    </w:lvlOverride>
  </w:num>
  <w:num w:numId="181" w16cid:durableId="1124881562">
    <w:abstractNumId w:val="79"/>
  </w:num>
  <w:num w:numId="182" w16cid:durableId="1187134798">
    <w:abstractNumId w:val="79"/>
  </w:num>
  <w:num w:numId="183" w16cid:durableId="998654718">
    <w:abstractNumId w:val="79"/>
  </w:num>
  <w:num w:numId="184" w16cid:durableId="1655451991">
    <w:abstractNumId w:val="79"/>
  </w:num>
  <w:num w:numId="185" w16cid:durableId="1145243280">
    <w:abstractNumId w:val="64"/>
    <w:lvlOverride w:ilvl="0">
      <w:startOverride w:val="1"/>
    </w:lvlOverride>
  </w:num>
  <w:num w:numId="186" w16cid:durableId="152724607">
    <w:abstractNumId w:val="64"/>
    <w:lvlOverride w:ilvl="0">
      <w:startOverride w:val="1"/>
    </w:lvlOverride>
  </w:num>
  <w:num w:numId="187" w16cid:durableId="1816794171">
    <w:abstractNumId w:val="64"/>
    <w:lvlOverride w:ilvl="0">
      <w:startOverride w:val="1"/>
    </w:lvlOverride>
  </w:num>
  <w:num w:numId="188" w16cid:durableId="1060713676">
    <w:abstractNumId w:val="64"/>
    <w:lvlOverride w:ilvl="0">
      <w:startOverride w:val="1"/>
    </w:lvlOverride>
  </w:num>
  <w:num w:numId="189" w16cid:durableId="2138792678">
    <w:abstractNumId w:val="79"/>
  </w:num>
  <w:num w:numId="190" w16cid:durableId="655915821">
    <w:abstractNumId w:val="64"/>
    <w:lvlOverride w:ilvl="0">
      <w:startOverride w:val="1"/>
    </w:lvlOverride>
  </w:num>
  <w:num w:numId="191" w16cid:durableId="2023849834">
    <w:abstractNumId w:val="79"/>
  </w:num>
  <w:num w:numId="192" w16cid:durableId="505636721">
    <w:abstractNumId w:val="1"/>
    <w:lvlOverride w:ilvl="0">
      <w:startOverride w:val="1"/>
    </w:lvlOverride>
  </w:num>
  <w:num w:numId="193" w16cid:durableId="583300889">
    <w:abstractNumId w:val="1"/>
    <w:lvlOverride w:ilvl="0">
      <w:startOverride w:val="1"/>
    </w:lvlOverride>
  </w:num>
  <w:num w:numId="194" w16cid:durableId="1906525671">
    <w:abstractNumId w:val="73"/>
  </w:num>
  <w:num w:numId="195" w16cid:durableId="1134562943">
    <w:abstractNumId w:val="1"/>
    <w:lvlOverride w:ilvl="0">
      <w:startOverride w:val="1"/>
    </w:lvlOverride>
  </w:num>
  <w:num w:numId="196" w16cid:durableId="722289589">
    <w:abstractNumId w:val="1"/>
    <w:lvlOverride w:ilvl="0">
      <w:startOverride w:val="1"/>
    </w:lvlOverride>
  </w:num>
  <w:num w:numId="197" w16cid:durableId="2095079953">
    <w:abstractNumId w:val="1"/>
    <w:lvlOverride w:ilvl="0">
      <w:startOverride w:val="1"/>
    </w:lvlOverride>
  </w:num>
  <w:num w:numId="198" w16cid:durableId="1856075298">
    <w:abstractNumId w:val="1"/>
    <w:lvlOverride w:ilvl="0">
      <w:startOverride w:val="1"/>
    </w:lvlOverride>
  </w:num>
  <w:num w:numId="199" w16cid:durableId="1012147324">
    <w:abstractNumId w:val="1"/>
    <w:lvlOverride w:ilvl="0">
      <w:startOverride w:val="1"/>
    </w:lvlOverride>
  </w:num>
  <w:num w:numId="200" w16cid:durableId="313264567">
    <w:abstractNumId w:val="73"/>
  </w:num>
  <w:num w:numId="201" w16cid:durableId="1717660968">
    <w:abstractNumId w:val="1"/>
    <w:lvlOverride w:ilvl="0">
      <w:startOverride w:val="1"/>
    </w:lvlOverride>
  </w:num>
  <w:num w:numId="202" w16cid:durableId="270286936">
    <w:abstractNumId w:val="73"/>
  </w:num>
  <w:num w:numId="203" w16cid:durableId="1264998935">
    <w:abstractNumId w:val="77"/>
    <w:lvlOverride w:ilvl="0">
      <w:startOverride w:val="1"/>
    </w:lvlOverride>
  </w:num>
  <w:num w:numId="204" w16cid:durableId="1900096725">
    <w:abstractNumId w:val="77"/>
    <w:lvlOverride w:ilvl="0">
      <w:startOverride w:val="1"/>
    </w:lvlOverride>
  </w:num>
  <w:num w:numId="205" w16cid:durableId="2111967036">
    <w:abstractNumId w:val="44"/>
  </w:num>
  <w:num w:numId="206" w16cid:durableId="2073001188">
    <w:abstractNumId w:val="77"/>
    <w:lvlOverride w:ilvl="0">
      <w:startOverride w:val="1"/>
    </w:lvlOverride>
  </w:num>
  <w:num w:numId="207" w16cid:durableId="195698487">
    <w:abstractNumId w:val="44"/>
  </w:num>
  <w:num w:numId="208" w16cid:durableId="1852255335">
    <w:abstractNumId w:val="77"/>
    <w:lvlOverride w:ilvl="0">
      <w:startOverride w:val="1"/>
    </w:lvlOverride>
  </w:num>
  <w:num w:numId="209" w16cid:durableId="1808739699">
    <w:abstractNumId w:val="77"/>
    <w:lvlOverride w:ilvl="0">
      <w:startOverride w:val="1"/>
    </w:lvlOverride>
  </w:num>
  <w:num w:numId="210" w16cid:durableId="1800607460">
    <w:abstractNumId w:val="77"/>
    <w:lvlOverride w:ilvl="0">
      <w:startOverride w:val="1"/>
    </w:lvlOverride>
  </w:num>
  <w:num w:numId="211" w16cid:durableId="261962164">
    <w:abstractNumId w:val="77"/>
    <w:lvlOverride w:ilvl="0">
      <w:startOverride w:val="1"/>
    </w:lvlOverride>
  </w:num>
  <w:num w:numId="212" w16cid:durableId="1927610666">
    <w:abstractNumId w:val="77"/>
    <w:lvlOverride w:ilvl="0">
      <w:startOverride w:val="1"/>
    </w:lvlOverride>
  </w:num>
  <w:num w:numId="213" w16cid:durableId="840580883">
    <w:abstractNumId w:val="44"/>
  </w:num>
  <w:num w:numId="214" w16cid:durableId="723064723">
    <w:abstractNumId w:val="65"/>
    <w:lvlOverride w:ilvl="0">
      <w:startOverride w:val="1"/>
    </w:lvlOverride>
  </w:num>
  <w:num w:numId="215" w16cid:durableId="1125276079">
    <w:abstractNumId w:val="65"/>
    <w:lvlOverride w:ilvl="0">
      <w:startOverride w:val="1"/>
    </w:lvlOverride>
  </w:num>
  <w:num w:numId="216" w16cid:durableId="1040475131">
    <w:abstractNumId w:val="65"/>
    <w:lvlOverride w:ilvl="0">
      <w:startOverride w:val="1"/>
    </w:lvlOverride>
  </w:num>
  <w:num w:numId="217" w16cid:durableId="1987202249">
    <w:abstractNumId w:val="32"/>
  </w:num>
  <w:num w:numId="218" w16cid:durableId="1046489395">
    <w:abstractNumId w:val="65"/>
    <w:lvlOverride w:ilvl="0">
      <w:startOverride w:val="1"/>
    </w:lvlOverride>
  </w:num>
  <w:num w:numId="219" w16cid:durableId="1507331984">
    <w:abstractNumId w:val="65"/>
    <w:lvlOverride w:ilvl="0">
      <w:startOverride w:val="1"/>
    </w:lvlOverride>
  </w:num>
  <w:num w:numId="220" w16cid:durableId="1244871014">
    <w:abstractNumId w:val="65"/>
    <w:lvlOverride w:ilvl="0">
      <w:startOverride w:val="1"/>
    </w:lvlOverride>
  </w:num>
  <w:num w:numId="221" w16cid:durableId="1167089055">
    <w:abstractNumId w:val="65"/>
    <w:lvlOverride w:ilvl="0">
      <w:startOverride w:val="1"/>
    </w:lvlOverride>
  </w:num>
  <w:num w:numId="222" w16cid:durableId="1302342930">
    <w:abstractNumId w:val="65"/>
    <w:lvlOverride w:ilvl="0">
      <w:startOverride w:val="1"/>
    </w:lvlOverride>
  </w:num>
  <w:num w:numId="223" w16cid:durableId="1389694035">
    <w:abstractNumId w:val="32"/>
  </w:num>
  <w:num w:numId="224" w16cid:durableId="267124831">
    <w:abstractNumId w:val="2"/>
    <w:lvlOverride w:ilvl="0">
      <w:startOverride w:val="1"/>
    </w:lvlOverride>
  </w:num>
  <w:num w:numId="225" w16cid:durableId="1558668898">
    <w:abstractNumId w:val="2"/>
    <w:lvlOverride w:ilvl="0">
      <w:startOverride w:val="1"/>
    </w:lvlOverride>
  </w:num>
  <w:num w:numId="226" w16cid:durableId="1718696727">
    <w:abstractNumId w:val="27"/>
  </w:num>
  <w:num w:numId="227" w16cid:durableId="1857645795">
    <w:abstractNumId w:val="2"/>
    <w:lvlOverride w:ilvl="0">
      <w:startOverride w:val="1"/>
    </w:lvlOverride>
  </w:num>
  <w:num w:numId="228" w16cid:durableId="217785824">
    <w:abstractNumId w:val="27"/>
  </w:num>
  <w:num w:numId="229" w16cid:durableId="723219337">
    <w:abstractNumId w:val="27"/>
  </w:num>
  <w:num w:numId="230" w16cid:durableId="866529935">
    <w:abstractNumId w:val="2"/>
    <w:lvlOverride w:ilvl="0">
      <w:startOverride w:val="1"/>
    </w:lvlOverride>
  </w:num>
  <w:num w:numId="231" w16cid:durableId="638458478">
    <w:abstractNumId w:val="27"/>
  </w:num>
  <w:num w:numId="232" w16cid:durableId="1466000856">
    <w:abstractNumId w:val="2"/>
    <w:lvlOverride w:ilvl="0">
      <w:startOverride w:val="1"/>
    </w:lvlOverride>
  </w:num>
  <w:num w:numId="233" w16cid:durableId="423965086">
    <w:abstractNumId w:val="2"/>
    <w:lvlOverride w:ilvl="0">
      <w:startOverride w:val="1"/>
    </w:lvlOverride>
  </w:num>
  <w:num w:numId="234" w16cid:durableId="454520045">
    <w:abstractNumId w:val="2"/>
    <w:lvlOverride w:ilvl="0">
      <w:startOverride w:val="1"/>
    </w:lvlOverride>
  </w:num>
  <w:num w:numId="235" w16cid:durableId="599025631">
    <w:abstractNumId w:val="2"/>
    <w:lvlOverride w:ilvl="0">
      <w:startOverride w:val="1"/>
    </w:lvlOverride>
  </w:num>
  <w:num w:numId="236" w16cid:durableId="1684353704">
    <w:abstractNumId w:val="2"/>
    <w:lvlOverride w:ilvl="0">
      <w:startOverride w:val="1"/>
    </w:lvlOverride>
  </w:num>
  <w:num w:numId="237" w16cid:durableId="1213731341">
    <w:abstractNumId w:val="27"/>
  </w:num>
  <w:num w:numId="238" w16cid:durableId="896865409">
    <w:abstractNumId w:val="25"/>
    <w:lvlOverride w:ilvl="0">
      <w:startOverride w:val="1"/>
    </w:lvlOverride>
  </w:num>
  <w:num w:numId="239" w16cid:durableId="581528247">
    <w:abstractNumId w:val="25"/>
    <w:lvlOverride w:ilvl="0">
      <w:startOverride w:val="1"/>
    </w:lvlOverride>
  </w:num>
  <w:num w:numId="240" w16cid:durableId="1907063227">
    <w:abstractNumId w:val="25"/>
    <w:lvlOverride w:ilvl="0">
      <w:startOverride w:val="1"/>
    </w:lvlOverride>
  </w:num>
  <w:num w:numId="241" w16cid:durableId="2063941149">
    <w:abstractNumId w:val="50"/>
  </w:num>
  <w:num w:numId="242" w16cid:durableId="723068554">
    <w:abstractNumId w:val="25"/>
    <w:lvlOverride w:ilvl="0">
      <w:startOverride w:val="1"/>
    </w:lvlOverride>
  </w:num>
  <w:num w:numId="243" w16cid:durableId="279529625">
    <w:abstractNumId w:val="25"/>
    <w:lvlOverride w:ilvl="0">
      <w:startOverride w:val="1"/>
    </w:lvlOverride>
  </w:num>
  <w:num w:numId="244" w16cid:durableId="1047531141">
    <w:abstractNumId w:val="25"/>
    <w:lvlOverride w:ilvl="0">
      <w:startOverride w:val="1"/>
    </w:lvlOverride>
  </w:num>
  <w:num w:numId="245" w16cid:durableId="1788544430">
    <w:abstractNumId w:val="25"/>
    <w:lvlOverride w:ilvl="0">
      <w:startOverride w:val="1"/>
    </w:lvlOverride>
  </w:num>
  <w:num w:numId="246" w16cid:durableId="1113981202">
    <w:abstractNumId w:val="25"/>
    <w:lvlOverride w:ilvl="0">
      <w:startOverride w:val="1"/>
    </w:lvlOverride>
  </w:num>
  <w:num w:numId="247" w16cid:durableId="2090420879">
    <w:abstractNumId w:val="50"/>
  </w:num>
  <w:num w:numId="248" w16cid:durableId="92940477">
    <w:abstractNumId w:val="24"/>
    <w:lvlOverride w:ilvl="0">
      <w:startOverride w:val="1"/>
    </w:lvlOverride>
  </w:num>
  <w:num w:numId="249" w16cid:durableId="245653976">
    <w:abstractNumId w:val="24"/>
    <w:lvlOverride w:ilvl="0">
      <w:startOverride w:val="1"/>
    </w:lvlOverride>
  </w:num>
  <w:num w:numId="250" w16cid:durableId="134031490">
    <w:abstractNumId w:val="24"/>
    <w:lvlOverride w:ilvl="0">
      <w:startOverride w:val="1"/>
    </w:lvlOverride>
  </w:num>
  <w:num w:numId="251" w16cid:durableId="345909642">
    <w:abstractNumId w:val="24"/>
    <w:lvlOverride w:ilvl="0">
      <w:startOverride w:val="1"/>
    </w:lvlOverride>
  </w:num>
  <w:num w:numId="252" w16cid:durableId="793405742">
    <w:abstractNumId w:val="24"/>
    <w:lvlOverride w:ilvl="0">
      <w:startOverride w:val="1"/>
    </w:lvlOverride>
  </w:num>
  <w:num w:numId="253" w16cid:durableId="635718727">
    <w:abstractNumId w:val="24"/>
    <w:lvlOverride w:ilvl="0">
      <w:startOverride w:val="1"/>
    </w:lvlOverride>
  </w:num>
  <w:num w:numId="254" w16cid:durableId="1053962196">
    <w:abstractNumId w:val="24"/>
    <w:lvlOverride w:ilvl="0">
      <w:startOverride w:val="1"/>
    </w:lvlOverride>
  </w:num>
  <w:num w:numId="255" w16cid:durableId="1646742468">
    <w:abstractNumId w:val="24"/>
    <w:lvlOverride w:ilvl="0">
      <w:startOverride w:val="1"/>
    </w:lvlOverride>
  </w:num>
  <w:num w:numId="256" w16cid:durableId="202521732">
    <w:abstractNumId w:val="24"/>
    <w:lvlOverride w:ilvl="0">
      <w:startOverride w:val="1"/>
    </w:lvlOverride>
  </w:num>
  <w:num w:numId="257" w16cid:durableId="2010524739">
    <w:abstractNumId w:val="24"/>
    <w:lvlOverride w:ilvl="0">
      <w:startOverride w:val="1"/>
    </w:lvlOverride>
  </w:num>
  <w:num w:numId="258" w16cid:durableId="67924642">
    <w:abstractNumId w:val="14"/>
  </w:num>
  <w:num w:numId="259" w16cid:durableId="1829638822">
    <w:abstractNumId w:val="34"/>
  </w:num>
  <w:num w:numId="260" w16cid:durableId="603072943">
    <w:abstractNumId w:val="22"/>
    <w:lvlOverride w:ilvl="0">
      <w:startOverride w:val="1"/>
    </w:lvlOverride>
  </w:num>
  <w:num w:numId="261" w16cid:durableId="2001956150">
    <w:abstractNumId w:val="22"/>
    <w:lvlOverride w:ilvl="0">
      <w:startOverride w:val="1"/>
    </w:lvlOverride>
  </w:num>
  <w:num w:numId="262" w16cid:durableId="1418792955">
    <w:abstractNumId w:val="22"/>
    <w:lvlOverride w:ilvl="0">
      <w:startOverride w:val="1"/>
    </w:lvlOverride>
  </w:num>
  <w:num w:numId="263" w16cid:durableId="1489590195">
    <w:abstractNumId w:val="22"/>
    <w:lvlOverride w:ilvl="0">
      <w:startOverride w:val="1"/>
    </w:lvlOverride>
  </w:num>
  <w:num w:numId="264" w16cid:durableId="1716735986">
    <w:abstractNumId w:val="22"/>
    <w:lvlOverride w:ilvl="0">
      <w:startOverride w:val="1"/>
    </w:lvlOverride>
  </w:num>
  <w:num w:numId="265" w16cid:durableId="1534727109">
    <w:abstractNumId w:val="22"/>
    <w:lvlOverride w:ilvl="0">
      <w:startOverride w:val="1"/>
    </w:lvlOverride>
  </w:num>
  <w:num w:numId="266" w16cid:durableId="1575044111">
    <w:abstractNumId w:val="22"/>
    <w:lvlOverride w:ilvl="0">
      <w:startOverride w:val="1"/>
    </w:lvlOverride>
  </w:num>
  <w:num w:numId="267" w16cid:durableId="1167787130">
    <w:abstractNumId w:val="67"/>
    <w:lvlOverride w:ilvl="0">
      <w:startOverride w:val="1"/>
    </w:lvlOverride>
  </w:num>
  <w:num w:numId="268" w16cid:durableId="1417047698">
    <w:abstractNumId w:val="67"/>
    <w:lvlOverride w:ilvl="0">
      <w:startOverride w:val="1"/>
    </w:lvlOverride>
  </w:num>
  <w:num w:numId="269" w16cid:durableId="853375701">
    <w:abstractNumId w:val="67"/>
    <w:lvlOverride w:ilvl="0">
      <w:startOverride w:val="1"/>
    </w:lvlOverride>
  </w:num>
  <w:num w:numId="270" w16cid:durableId="299461870">
    <w:abstractNumId w:val="67"/>
    <w:lvlOverride w:ilvl="0">
      <w:startOverride w:val="1"/>
    </w:lvlOverride>
  </w:num>
  <w:num w:numId="271" w16cid:durableId="734469523">
    <w:abstractNumId w:val="67"/>
    <w:lvlOverride w:ilvl="0">
      <w:startOverride w:val="1"/>
    </w:lvlOverride>
  </w:num>
  <w:num w:numId="272" w16cid:durableId="891431324">
    <w:abstractNumId w:val="67"/>
    <w:lvlOverride w:ilvl="0">
      <w:startOverride w:val="1"/>
    </w:lvlOverride>
  </w:num>
  <w:num w:numId="273" w16cid:durableId="1841773344">
    <w:abstractNumId w:val="67"/>
    <w:lvlOverride w:ilvl="0">
      <w:startOverride w:val="1"/>
    </w:lvlOverride>
  </w:num>
  <w:num w:numId="274" w16cid:durableId="562838770">
    <w:abstractNumId w:val="67"/>
    <w:lvlOverride w:ilvl="0">
      <w:startOverride w:val="1"/>
    </w:lvlOverride>
  </w:num>
  <w:num w:numId="275" w16cid:durableId="1349674458">
    <w:abstractNumId w:val="53"/>
  </w:num>
  <w:num w:numId="276" w16cid:durableId="88089781">
    <w:abstractNumId w:val="20"/>
    <w:lvlOverride w:ilvl="0">
      <w:startOverride w:val="1"/>
    </w:lvlOverride>
  </w:num>
  <w:num w:numId="277" w16cid:durableId="651373752">
    <w:abstractNumId w:val="20"/>
    <w:lvlOverride w:ilvl="0">
      <w:startOverride w:val="1"/>
    </w:lvlOverride>
  </w:num>
  <w:num w:numId="278" w16cid:durableId="3627539">
    <w:abstractNumId w:val="20"/>
    <w:lvlOverride w:ilvl="0">
      <w:startOverride w:val="1"/>
    </w:lvlOverride>
  </w:num>
  <w:num w:numId="279" w16cid:durableId="1387559751">
    <w:abstractNumId w:val="20"/>
    <w:lvlOverride w:ilvl="0">
      <w:startOverride w:val="1"/>
    </w:lvlOverride>
  </w:num>
  <w:num w:numId="280" w16cid:durableId="825777242">
    <w:abstractNumId w:val="20"/>
    <w:lvlOverride w:ilvl="0">
      <w:startOverride w:val="1"/>
    </w:lvlOverride>
  </w:num>
  <w:num w:numId="281" w16cid:durableId="541208715">
    <w:abstractNumId w:val="13"/>
    <w:lvlOverride w:ilvl="0">
      <w:startOverride w:val="1"/>
    </w:lvlOverride>
  </w:num>
  <w:num w:numId="282" w16cid:durableId="894972720">
    <w:abstractNumId w:val="13"/>
    <w:lvlOverride w:ilvl="0">
      <w:startOverride w:val="1"/>
    </w:lvlOverride>
  </w:num>
  <w:num w:numId="283" w16cid:durableId="1411192066">
    <w:abstractNumId w:val="13"/>
    <w:lvlOverride w:ilvl="0">
      <w:startOverride w:val="1"/>
    </w:lvlOverride>
  </w:num>
  <w:num w:numId="284" w16cid:durableId="2091467590">
    <w:abstractNumId w:val="13"/>
    <w:lvlOverride w:ilvl="0">
      <w:startOverride w:val="1"/>
    </w:lvlOverride>
  </w:num>
  <w:num w:numId="285" w16cid:durableId="1958174744">
    <w:abstractNumId w:val="13"/>
    <w:lvlOverride w:ilvl="0">
      <w:startOverride w:val="1"/>
    </w:lvlOverride>
  </w:num>
  <w:num w:numId="286" w16cid:durableId="2043901429">
    <w:abstractNumId w:val="16"/>
    <w:lvlOverride w:ilvl="0">
      <w:startOverride w:val="1"/>
    </w:lvlOverride>
  </w:num>
  <w:num w:numId="287" w16cid:durableId="253783766">
    <w:abstractNumId w:val="16"/>
    <w:lvlOverride w:ilvl="0">
      <w:startOverride w:val="1"/>
    </w:lvlOverride>
  </w:num>
  <w:num w:numId="288" w16cid:durableId="1234511989">
    <w:abstractNumId w:val="16"/>
    <w:lvlOverride w:ilvl="0">
      <w:startOverride w:val="1"/>
    </w:lvlOverride>
  </w:num>
  <w:num w:numId="289" w16cid:durableId="2034570656">
    <w:abstractNumId w:val="16"/>
    <w:lvlOverride w:ilvl="0">
      <w:startOverride w:val="1"/>
    </w:lvlOverride>
  </w:num>
  <w:num w:numId="290" w16cid:durableId="734745457">
    <w:abstractNumId w:val="16"/>
    <w:lvlOverride w:ilvl="0">
      <w:startOverride w:val="1"/>
    </w:lvlOverride>
  </w:num>
  <w:num w:numId="291" w16cid:durableId="1831479926">
    <w:abstractNumId w:val="61"/>
    <w:lvlOverride w:ilvl="0">
      <w:startOverride w:val="1"/>
    </w:lvlOverride>
  </w:num>
  <w:num w:numId="292" w16cid:durableId="174852135">
    <w:abstractNumId w:val="61"/>
    <w:lvlOverride w:ilvl="0">
      <w:startOverride w:val="1"/>
    </w:lvlOverride>
  </w:num>
  <w:num w:numId="293" w16cid:durableId="945236126">
    <w:abstractNumId w:val="61"/>
    <w:lvlOverride w:ilvl="0">
      <w:startOverride w:val="1"/>
    </w:lvlOverride>
  </w:num>
  <w:num w:numId="294" w16cid:durableId="2004502588">
    <w:abstractNumId w:val="61"/>
    <w:lvlOverride w:ilvl="0">
      <w:startOverride w:val="1"/>
    </w:lvlOverride>
  </w:num>
  <w:num w:numId="295" w16cid:durableId="1944218618">
    <w:abstractNumId w:val="61"/>
    <w:lvlOverride w:ilvl="0">
      <w:startOverride w:val="1"/>
    </w:lvlOverride>
  </w:num>
  <w:num w:numId="296" w16cid:durableId="1049304773">
    <w:abstractNumId w:val="57"/>
    <w:lvlOverride w:ilvl="0">
      <w:startOverride w:val="1"/>
    </w:lvlOverride>
  </w:num>
  <w:num w:numId="297" w16cid:durableId="299726943">
    <w:abstractNumId w:val="57"/>
    <w:lvlOverride w:ilvl="0">
      <w:startOverride w:val="1"/>
    </w:lvlOverride>
  </w:num>
  <w:num w:numId="298" w16cid:durableId="1537040864">
    <w:abstractNumId w:val="57"/>
    <w:lvlOverride w:ilvl="0">
      <w:startOverride w:val="1"/>
    </w:lvlOverride>
  </w:num>
  <w:num w:numId="299" w16cid:durableId="1905289555">
    <w:abstractNumId w:val="57"/>
    <w:lvlOverride w:ilvl="0">
      <w:startOverride w:val="1"/>
    </w:lvlOverride>
  </w:num>
  <w:num w:numId="300" w16cid:durableId="974335903">
    <w:abstractNumId w:val="57"/>
    <w:lvlOverride w:ilvl="0">
      <w:startOverride w:val="1"/>
    </w:lvlOverride>
  </w:num>
  <w:num w:numId="301" w16cid:durableId="1773818259">
    <w:abstractNumId w:val="15"/>
    <w:lvlOverride w:ilvl="0">
      <w:startOverride w:val="1"/>
    </w:lvlOverride>
  </w:num>
  <w:num w:numId="302" w16cid:durableId="917713794">
    <w:abstractNumId w:val="15"/>
    <w:lvlOverride w:ilvl="0">
      <w:startOverride w:val="1"/>
    </w:lvlOverride>
  </w:num>
  <w:num w:numId="303" w16cid:durableId="1586188836">
    <w:abstractNumId w:val="15"/>
    <w:lvlOverride w:ilvl="0">
      <w:startOverride w:val="1"/>
    </w:lvlOverride>
  </w:num>
  <w:num w:numId="304" w16cid:durableId="2033611026">
    <w:abstractNumId w:val="15"/>
    <w:lvlOverride w:ilvl="0">
      <w:startOverride w:val="1"/>
    </w:lvlOverride>
  </w:num>
  <w:num w:numId="305" w16cid:durableId="1184855313">
    <w:abstractNumId w:val="15"/>
    <w:lvlOverride w:ilvl="0">
      <w:startOverride w:val="1"/>
    </w:lvlOverride>
  </w:num>
  <w:num w:numId="306" w16cid:durableId="145753573">
    <w:abstractNumId w:val="37"/>
    <w:lvlOverride w:ilvl="0">
      <w:startOverride w:val="1"/>
    </w:lvlOverride>
  </w:num>
  <w:num w:numId="307" w16cid:durableId="1616211700">
    <w:abstractNumId w:val="37"/>
    <w:lvlOverride w:ilvl="0">
      <w:startOverride w:val="1"/>
    </w:lvlOverride>
  </w:num>
  <w:num w:numId="308" w16cid:durableId="2112969669">
    <w:abstractNumId w:val="37"/>
    <w:lvlOverride w:ilvl="0">
      <w:startOverride w:val="1"/>
    </w:lvlOverride>
  </w:num>
  <w:num w:numId="309" w16cid:durableId="933049124">
    <w:abstractNumId w:val="37"/>
    <w:lvlOverride w:ilvl="0">
      <w:startOverride w:val="1"/>
    </w:lvlOverride>
  </w:num>
  <w:num w:numId="310" w16cid:durableId="287011560">
    <w:abstractNumId w:val="37"/>
    <w:lvlOverride w:ilvl="0">
      <w:startOverride w:val="1"/>
    </w:lvlOverride>
  </w:num>
  <w:num w:numId="311" w16cid:durableId="195696492">
    <w:abstractNumId w:val="26"/>
    <w:lvlOverride w:ilvl="0">
      <w:startOverride w:val="1"/>
    </w:lvlOverride>
  </w:num>
  <w:num w:numId="312" w16cid:durableId="1082605389">
    <w:abstractNumId w:val="26"/>
    <w:lvlOverride w:ilvl="0">
      <w:startOverride w:val="1"/>
    </w:lvlOverride>
  </w:num>
  <w:num w:numId="313" w16cid:durableId="1229729472">
    <w:abstractNumId w:val="26"/>
    <w:lvlOverride w:ilvl="0">
      <w:startOverride w:val="1"/>
    </w:lvlOverride>
  </w:num>
  <w:num w:numId="314" w16cid:durableId="617026656">
    <w:abstractNumId w:val="26"/>
    <w:lvlOverride w:ilvl="0">
      <w:startOverride w:val="1"/>
    </w:lvlOverride>
  </w:num>
  <w:num w:numId="315" w16cid:durableId="1132402859">
    <w:abstractNumId w:val="26"/>
    <w:lvlOverride w:ilvl="0">
      <w:startOverride w:val="1"/>
    </w:lvlOverride>
  </w:num>
  <w:num w:numId="316" w16cid:durableId="2057928374">
    <w:abstractNumId w:val="42"/>
    <w:lvlOverride w:ilvl="0">
      <w:startOverride w:val="1"/>
    </w:lvlOverride>
  </w:num>
  <w:num w:numId="317" w16cid:durableId="89084909">
    <w:abstractNumId w:val="42"/>
    <w:lvlOverride w:ilvl="0">
      <w:startOverride w:val="1"/>
    </w:lvlOverride>
  </w:num>
  <w:num w:numId="318" w16cid:durableId="308949278">
    <w:abstractNumId w:val="42"/>
    <w:lvlOverride w:ilvl="0">
      <w:startOverride w:val="1"/>
    </w:lvlOverride>
  </w:num>
  <w:num w:numId="319" w16cid:durableId="618800449">
    <w:abstractNumId w:val="42"/>
    <w:lvlOverride w:ilvl="0">
      <w:startOverride w:val="1"/>
    </w:lvlOverride>
  </w:num>
  <w:num w:numId="320" w16cid:durableId="1156340646">
    <w:abstractNumId w:val="42"/>
    <w:lvlOverride w:ilvl="0">
      <w:startOverride w:val="1"/>
    </w:lvlOverride>
  </w:num>
  <w:num w:numId="321" w16cid:durableId="420837762">
    <w:abstractNumId w:val="59"/>
    <w:lvlOverride w:ilvl="0">
      <w:startOverride w:val="1"/>
    </w:lvlOverride>
  </w:num>
  <w:num w:numId="322" w16cid:durableId="393697965">
    <w:abstractNumId w:val="59"/>
    <w:lvlOverride w:ilvl="0">
      <w:startOverride w:val="1"/>
    </w:lvlOverride>
  </w:num>
  <w:num w:numId="323" w16cid:durableId="119884942">
    <w:abstractNumId w:val="59"/>
    <w:lvlOverride w:ilvl="0">
      <w:startOverride w:val="1"/>
    </w:lvlOverride>
  </w:num>
  <w:num w:numId="324" w16cid:durableId="691683217">
    <w:abstractNumId w:val="59"/>
    <w:lvlOverride w:ilvl="0">
      <w:startOverride w:val="1"/>
    </w:lvlOverride>
  </w:num>
  <w:num w:numId="325" w16cid:durableId="1512187518">
    <w:abstractNumId w:val="72"/>
    <w:lvlOverride w:ilvl="0">
      <w:startOverride w:val="11"/>
    </w:lvlOverride>
  </w:num>
  <w:num w:numId="326" w16cid:durableId="169418699">
    <w:abstractNumId w:val="59"/>
    <w:lvlOverride w:ilvl="0">
      <w:startOverride w:val="1"/>
    </w:lvlOverride>
  </w:num>
  <w:num w:numId="327" w16cid:durableId="1389112243">
    <w:abstractNumId w:val="17"/>
    <w:lvlOverride w:ilvl="0">
      <w:startOverride w:val="1"/>
    </w:lvlOverride>
  </w:num>
  <w:num w:numId="328" w16cid:durableId="848637125">
    <w:abstractNumId w:val="17"/>
    <w:lvlOverride w:ilvl="0">
      <w:startOverride w:val="1"/>
    </w:lvlOverride>
  </w:num>
  <w:num w:numId="329" w16cid:durableId="2118597508">
    <w:abstractNumId w:val="17"/>
  </w:num>
  <w:numIdMacAtCleanup w:val="32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7"/>
  <w:embedSystemFonts/>
  <w:mirrorMargins/>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9AA"/>
    <w:rsid w:val="000C419E"/>
    <w:rsid w:val="00103C37"/>
    <w:rsid w:val="00114199"/>
    <w:rsid w:val="00114391"/>
    <w:rsid w:val="00116428"/>
    <w:rsid w:val="00247DFE"/>
    <w:rsid w:val="003620B6"/>
    <w:rsid w:val="0041428A"/>
    <w:rsid w:val="0041751A"/>
    <w:rsid w:val="00653091"/>
    <w:rsid w:val="00653809"/>
    <w:rsid w:val="006938AE"/>
    <w:rsid w:val="006A63C3"/>
    <w:rsid w:val="006E3B0D"/>
    <w:rsid w:val="0071195E"/>
    <w:rsid w:val="007136C4"/>
    <w:rsid w:val="0071770B"/>
    <w:rsid w:val="00732198"/>
    <w:rsid w:val="00765C10"/>
    <w:rsid w:val="00801013"/>
    <w:rsid w:val="008469AA"/>
    <w:rsid w:val="00880D61"/>
    <w:rsid w:val="008E04CF"/>
    <w:rsid w:val="008E30CC"/>
    <w:rsid w:val="00984D1F"/>
    <w:rsid w:val="00A06A63"/>
    <w:rsid w:val="00A228F1"/>
    <w:rsid w:val="00AC4172"/>
    <w:rsid w:val="00B26524"/>
    <w:rsid w:val="00B30FF9"/>
    <w:rsid w:val="00B57E12"/>
    <w:rsid w:val="00B95B8A"/>
    <w:rsid w:val="00BE4D3C"/>
    <w:rsid w:val="00BE548D"/>
    <w:rsid w:val="00BF08B5"/>
    <w:rsid w:val="00C0446B"/>
    <w:rsid w:val="00C2271D"/>
    <w:rsid w:val="00CA112B"/>
    <w:rsid w:val="00D97857"/>
    <w:rsid w:val="00DA04C5"/>
    <w:rsid w:val="00DB2C6E"/>
    <w:rsid w:val="00E01B9D"/>
    <w:rsid w:val="00E95954"/>
    <w:rsid w:val="00F03C39"/>
  </w:rsids>
  <m:mathPr>
    <m:mathFont m:val="Cambria Math"/>
    <m:brkBin m:val="before"/>
    <m:brkBinSub m:val="--"/>
    <m:smallFrac m:val="0"/>
    <m:dispDef/>
    <m:lMargin m:val="0"/>
    <m:rMargin m:val="0"/>
    <m:defJc m:val="centerGroup"/>
    <m:wrapIndent m:val="1440"/>
    <m:intLim m:val="subSup"/>
    <m:naryLim m:val="undOvr"/>
  </m:mathPr>
  <w:themeFontLang w:val="en-US" w:eastAsia="ja-JP" w:bidi=""/>
  <w:clrSchemeMapping w:bg1="light1" w:t1="dark1" w:bg2="light2" w:t2="dark2" w:accent1="accent1" w:accent2="accent2" w:accent3="accent3" w:accent4="accent4" w:accent5="accent5" w:accent6="accent6" w:hyperlink="hyperlink" w:followedHyperlink="followedHyperlink"/>
  <w:decimalSymbol w:val="."/>
  <w:listSeparator w:val=","/>
  <w14:docId w14:val="79F5DBAC"/>
  <w15:docId w15:val="{A84E0B39-1865-4B4D-8880-410F1E013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Georgia" w:eastAsia="Georgia" w:hAnsi="Georgia" w:cs="Georgia"/>
        <w:rFonts w:ascii="Georgia" w:eastAsia="Georgia" w:hAnsi="Georgia" w:cs="Georgia"/>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00" w:line="259" w:lineRule="auto"/>
    </w:pPr>
    <w:rPr>
      <w:rFonts w:ascii="Georgia" w:eastAsia="Aptos" w:hAnsi="Georgia"/>
      <w:sz w:val="23"/>
    </w:rPr>
  </w:style>
  <w:style w:type="paragraph" w:styleId="Heading1">
    <w:name w:val="heading 1"/>
    <w:basedOn w:val="Normal"/>
    <w:next w:val="Normal"/>
    <w:link w:val="Heading1Char"/>
    <w:uiPriority w:val="9"/>
    <w:qFormat/>
    <w:rsid w:val="00FC693F"/>
    <w:pPr>
      <w:keepNext/>
      <w:keepLines/>
      <w:spacing w:before="180"/>
      <w:outlineLvl w:val="0"/>
    </w:pPr>
    <w:rPr>
      <w:rFonts w:ascii="Georgia" w:eastAsia="Georgia" w:hAnsi="Georgia" w:cs="Georgia"/>
      <w:b/>
      <w:bCs/>
      <w:color w:val="146B66"/>
      <w:sz w:val="36"/>
      <w:szCs w:val="28"/>
    </w:rPr>
  </w:style>
  <w:style w:type="paragraph" w:styleId="Heading2">
    <w:name w:val="heading 2"/>
    <w:basedOn w:val="Normal"/>
    <w:next w:val="Normal"/>
    <w:link w:val="Heading2Char"/>
    <w:uiPriority w:val="9"/>
    <w:unhideWhenUsed/>
    <w:qFormat/>
    <w:rsid w:val="00FC693F"/>
    <w:pPr>
      <w:keepNext/>
      <w:keepLines/>
      <w:spacing w:before="180"/>
      <w:outlineLvl w:val="1"/>
    </w:pPr>
    <w:rPr>
      <w:rFonts w:ascii="Georgia" w:eastAsia="Georgia" w:hAnsi="Georgia" w:cs="Georgia"/>
      <w:b/>
      <w:bCs/>
      <w:color w:val="146B66"/>
      <w:sz w:val="28"/>
      <w:szCs w:val="26"/>
    </w:rPr>
  </w:style>
  <w:style w:type="paragraph" w:styleId="Heading3">
    <w:name w:val="heading 3"/>
    <w:basedOn w:val="Normal"/>
    <w:next w:val="Normal"/>
    <w:link w:val="Heading3Char"/>
    <w:uiPriority w:val="9"/>
    <w:unhideWhenUsed/>
    <w:qFormat/>
    <w:rsid w:val="00FC693F"/>
    <w:pPr>
      <w:keepNext/>
      <w:keepLines/>
      <w:spacing w:before="180"/>
      <w:outlineLvl w:val="2"/>
    </w:pPr>
    <w:rPr>
      <w:rFonts w:ascii="Georgia" w:eastAsia="Georgia" w:hAnsi="Georgia" w:cs="Georgia"/>
      <w:b/>
      <w:bCs/>
      <w:color w:val="146B66"/>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Georgia" w:eastAsia="Georgia" w:hAnsi="Georgia" w:cs="Georgia"/>
      <w:b/>
      <w:bCs/>
      <w:i/>
      <w:iCs/>
      <w:color w:val="146B66"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Georgia" w:eastAsia="Georgia" w:hAnsi="Georgia" w:cs="Georgia"/>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Georgia" w:eastAsia="Georgia" w:hAnsi="Georgia" w:cs="Georgia"/>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Georgia" w:eastAsia="Georgia" w:hAnsi="Georgia" w:cs="Georgia"/>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Georgia" w:eastAsia="Georgia" w:hAnsi="Georgia" w:cs="Georgia"/>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Georgia" w:eastAsia="Georgia" w:hAnsi="Georgia" w:cs="Georgia"/>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E618BF"/>
  </w:style>
  <w:style w:type="character" w:customStyle="1" w:styleId="FooterChar">
    <w:name w:val="Footer Char"/>
    <w:basedOn w:val="DefaultParagraphFont"/>
    <w:link w:val="Footer"/>
    <w:uiPriority w:val="99"/>
    <w:qFormat/>
    <w:rsid w:val="00E618BF"/>
  </w:style>
  <w:style w:type="character" w:customStyle="1" w:styleId="Heading1Char">
    <w:name w:val="Heading 1 Char"/>
    <w:basedOn w:val="DefaultParagraphFont"/>
    <w:link w:val="Heading1"/>
    <w:uiPriority w:val="9"/>
    <w:qFormat/>
    <w:rsid w:val="00FC693F"/>
    <w:rPr>
      <w:rFonts w:ascii="Georgia" w:eastAsia="Georgia" w:hAnsi="Georgia" w:cs="Georgia"/>
      <w:b/>
      <w:bCs/>
      <w:color w:val="365F91" w:themeColor="accent1" w:themeShade="BF"/>
      <w:sz w:val="28"/>
      <w:szCs w:val="28"/>
    </w:rPr>
  </w:style>
  <w:style w:type="character" w:customStyle="1" w:styleId="Heading2Char">
    <w:name w:val="Heading 2 Char"/>
    <w:basedOn w:val="DefaultParagraphFont"/>
    <w:link w:val="Heading2"/>
    <w:uiPriority w:val="9"/>
    <w:qFormat/>
    <w:rsid w:val="00FC693F"/>
    <w:rPr>
      <w:rFonts w:ascii="Georgia" w:eastAsia="Georgia" w:hAnsi="Georgia" w:cs="Georgia"/>
      <w:b/>
      <w:bCs/>
      <w:color w:val="4F81BD" w:themeColor="accent1"/>
      <w:sz w:val="26"/>
      <w:szCs w:val="26"/>
    </w:rPr>
  </w:style>
  <w:style w:type="character" w:customStyle="1" w:styleId="Heading3Char">
    <w:name w:val="Heading 3 Char"/>
    <w:basedOn w:val="DefaultParagraphFont"/>
    <w:link w:val="Heading3"/>
    <w:uiPriority w:val="9"/>
    <w:qFormat/>
    <w:rsid w:val="00FC693F"/>
    <w:rPr>
      <w:rFonts w:ascii="Georgia" w:eastAsia="Georgia" w:hAnsi="Georgia" w:cs="Georgia"/>
      <w:b/>
      <w:bCs/>
      <w:color w:val="4F81BD" w:themeColor="accent1"/>
    </w:rPr>
  </w:style>
  <w:style w:type="character" w:customStyle="1" w:styleId="TitleChar">
    <w:name w:val="Title Char"/>
    <w:basedOn w:val="DefaultParagraphFont"/>
    <w:link w:val="Title"/>
    <w:uiPriority w:val="10"/>
    <w:qFormat/>
    <w:rsid w:val="00FC693F"/>
    <w:rPr>
      <w:rFonts w:ascii="Georgia" w:eastAsia="Georgia" w:hAnsi="Georgia" w:cs="Georgia"/>
      <w:color w:val="17365D" w:themeColor="text2" w:themeShade="BF"/>
      <w:spacing w:val="5"/>
      <w:kern w:val="2"/>
      <w:sz w:val="52"/>
      <w:szCs w:val="52"/>
    </w:rPr>
  </w:style>
  <w:style w:type="character" w:customStyle="1" w:styleId="SubtitleChar">
    <w:name w:val="Subtitle Char"/>
    <w:basedOn w:val="DefaultParagraphFont"/>
    <w:link w:val="Subtitle"/>
    <w:uiPriority w:val="11"/>
    <w:qFormat/>
    <w:rsid w:val="00FC693F"/>
    <w:rPr>
      <w:rFonts w:ascii="Georgia" w:eastAsia="Georgia" w:hAnsi="Georgia" w:cs="Georgia"/>
      <w:i/>
      <w:iCs/>
      <w:color w:val="4F81BD" w:themeColor="accent1"/>
      <w:spacing w:val="15"/>
      <w:sz w:val="24"/>
      <w:szCs w:val="24"/>
    </w:rPr>
  </w:style>
  <w:style w:type="character" w:customStyle="1" w:styleId="BodyTextChar">
    <w:name w:val="Body Text Char"/>
    <w:basedOn w:val="DefaultParagraphFont"/>
    <w:link w:val="BodyText"/>
    <w:uiPriority w:val="99"/>
    <w:qFormat/>
    <w:rsid w:val="00AA1D8D"/>
  </w:style>
  <w:style w:type="character" w:customStyle="1" w:styleId="BodyText2Char">
    <w:name w:val="Body Text 2 Char"/>
    <w:basedOn w:val="DefaultParagraphFont"/>
    <w:link w:val="BodyText2"/>
    <w:uiPriority w:val="99"/>
    <w:qFormat/>
    <w:rsid w:val="00AA1D8D"/>
  </w:style>
  <w:style w:type="character" w:customStyle="1" w:styleId="BodyText3Char">
    <w:name w:val="Body Text 3 Char"/>
    <w:basedOn w:val="DefaultParagraphFont"/>
    <w:link w:val="BodyText3"/>
    <w:uiPriority w:val="99"/>
    <w:qFormat/>
    <w:rsid w:val="00AA1D8D"/>
    <w:rPr>
      <w:sz w:val="16"/>
      <w:szCs w:val="16"/>
    </w:rPr>
  </w:style>
  <w:style w:type="character" w:customStyle="1" w:styleId="MacroTextChar">
    <w:name w:val="Macro Text Char"/>
    <w:basedOn w:val="DefaultParagraphFont"/>
    <w:link w:val="MacroText"/>
    <w:uiPriority w:val="99"/>
    <w:qFormat/>
    <w:rsid w:val="0029639D"/>
    <w:rPr>
      <w:rFonts w:ascii="Georgia" w:hAnsi="Georgia"/>
      <w:sz w:val="20"/>
      <w:szCs w:val="20"/>
    </w:rPr>
  </w:style>
  <w:style w:type="character" w:customStyle="1" w:styleId="QuoteChar">
    <w:name w:val="Quote Char"/>
    <w:basedOn w:val="DefaultParagraphFont"/>
    <w:link w:val="Quote"/>
    <w:uiPriority w:val="29"/>
    <w:qFormat/>
    <w:rsid w:val="00FC693F"/>
    <w:rPr>
      <w:i/>
      <w:iCs/>
      <w:color w:val="000000" w:themeColor="text1"/>
    </w:rPr>
  </w:style>
  <w:style w:type="character" w:customStyle="1" w:styleId="Heading4Char">
    <w:name w:val="Heading 4 Char"/>
    <w:basedOn w:val="DefaultParagraphFont"/>
    <w:link w:val="Heading4"/>
    <w:uiPriority w:val="9"/>
    <w:semiHidden/>
    <w:qFormat/>
    <w:rsid w:val="00FC693F"/>
    <w:rPr>
      <w:rFonts w:ascii="Georgia" w:eastAsia="Georgia" w:hAnsi="Georgia" w:cs="Georgia"/>
      <w:b/>
      <w:bCs/>
      <w:i/>
      <w:iCs/>
      <w:color w:val="4F81BD" w:themeColor="accent1"/>
    </w:rPr>
  </w:style>
  <w:style w:type="character" w:customStyle="1" w:styleId="Heading5Char">
    <w:name w:val="Heading 5 Char"/>
    <w:basedOn w:val="DefaultParagraphFont"/>
    <w:link w:val="Heading5"/>
    <w:uiPriority w:val="9"/>
    <w:semiHidden/>
    <w:qFormat/>
    <w:rsid w:val="00FC693F"/>
    <w:rPr>
      <w:rFonts w:ascii="Georgia" w:eastAsia="Georgia" w:hAnsi="Georgia" w:cs="Georgia"/>
      <w:color w:val="243F60" w:themeColor="accent1" w:themeShade="7F"/>
    </w:rPr>
  </w:style>
  <w:style w:type="character" w:customStyle="1" w:styleId="Heading6Char">
    <w:name w:val="Heading 6 Char"/>
    <w:basedOn w:val="DefaultParagraphFont"/>
    <w:link w:val="Heading6"/>
    <w:uiPriority w:val="9"/>
    <w:semiHidden/>
    <w:qFormat/>
    <w:rsid w:val="00FC693F"/>
    <w:rPr>
      <w:rFonts w:ascii="Georgia" w:eastAsia="Georgia" w:hAnsi="Georgia" w:cs="Georgia"/>
      <w:i/>
      <w:iCs/>
      <w:color w:val="243F60" w:themeColor="accent1" w:themeShade="7F"/>
    </w:rPr>
  </w:style>
  <w:style w:type="character" w:customStyle="1" w:styleId="Heading7Char">
    <w:name w:val="Heading 7 Char"/>
    <w:basedOn w:val="DefaultParagraphFont"/>
    <w:link w:val="Heading7"/>
    <w:uiPriority w:val="9"/>
    <w:semiHidden/>
    <w:qFormat/>
    <w:rsid w:val="00FC693F"/>
    <w:rPr>
      <w:rFonts w:ascii="Georgia" w:eastAsia="Georgia" w:hAnsi="Georgia" w:cs="Georgia"/>
      <w:i/>
      <w:iCs/>
      <w:color w:val="404040" w:themeColor="text1" w:themeTint="BF"/>
    </w:rPr>
  </w:style>
  <w:style w:type="character" w:customStyle="1" w:styleId="Heading8Char">
    <w:name w:val="Heading 8 Char"/>
    <w:basedOn w:val="DefaultParagraphFont"/>
    <w:link w:val="Heading8"/>
    <w:uiPriority w:val="9"/>
    <w:semiHidden/>
    <w:qFormat/>
    <w:rsid w:val="00FC693F"/>
    <w:rPr>
      <w:rFonts w:ascii="Georgia" w:eastAsia="Georgia" w:hAnsi="Georgia" w:cs="Georgia"/>
      <w:color w:val="4F81BD" w:themeColor="accent1"/>
      <w:sz w:val="20"/>
      <w:szCs w:val="20"/>
    </w:rPr>
  </w:style>
  <w:style w:type="character" w:customStyle="1" w:styleId="Heading9Char">
    <w:name w:val="Heading 9 Char"/>
    <w:basedOn w:val="DefaultParagraphFont"/>
    <w:link w:val="Heading9"/>
    <w:uiPriority w:val="9"/>
    <w:semiHidden/>
    <w:qFormat/>
    <w:rsid w:val="00FC693F"/>
    <w:rPr>
      <w:rFonts w:ascii="Georgia" w:eastAsia="Georgia" w:hAnsi="Georgia" w:cs="Georgia"/>
      <w:i/>
      <w:iCs/>
      <w:color w:val="404040" w:themeColor="text1" w:themeTint="BF"/>
      <w:sz w:val="20"/>
      <w:szCs w:val="20"/>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character" w:customStyle="1" w:styleId="IntenseQuoteChar">
    <w:name w:val="Intense Quote Char"/>
    <w:basedOn w:val="DefaultParagraphFont"/>
    <w:link w:val="IntenseQuote"/>
    <w:uiPriority w:val="30"/>
    <w:qFormat/>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character" w:customStyle="1" w:styleId="KeywordTok">
    <w:name w:val="KeywordTok"/>
    <w:qFormat/>
    <w:rPr>
      <w:b/>
      <w:color w:val="007020"/>
    </w:rPr>
  </w:style>
  <w:style w:type="character" w:customStyle="1" w:styleId="DataTypeTok">
    <w:name w:val="DataTypeTok"/>
    <w:qFormat/>
    <w:rPr>
      <w:color w:val="902000"/>
    </w:rPr>
  </w:style>
  <w:style w:type="character" w:customStyle="1" w:styleId="DecValTok">
    <w:name w:val="DecValTok"/>
    <w:qFormat/>
    <w:rPr>
      <w:color w:val="40A070"/>
    </w:rPr>
  </w:style>
  <w:style w:type="character" w:customStyle="1" w:styleId="BaseNTok">
    <w:name w:val="BaseNTok"/>
    <w:qFormat/>
    <w:rPr>
      <w:color w:val="40A070"/>
    </w:rPr>
  </w:style>
  <w:style w:type="character" w:customStyle="1" w:styleId="FloatTok">
    <w:name w:val="FloatTok"/>
    <w:qFormat/>
    <w:rPr>
      <w:color w:val="40A070"/>
    </w:rPr>
  </w:style>
  <w:style w:type="character" w:customStyle="1" w:styleId="ConstantTok">
    <w:name w:val="ConstantTok"/>
    <w:qFormat/>
    <w:rPr>
      <w:color w:val="880000"/>
    </w:rPr>
  </w:style>
  <w:style w:type="character" w:customStyle="1" w:styleId="CharTok">
    <w:name w:val="CharTok"/>
    <w:qFormat/>
    <w:rPr>
      <w:color w:val="4070A0"/>
    </w:rPr>
  </w:style>
  <w:style w:type="character" w:customStyle="1" w:styleId="SpecialCharTok">
    <w:name w:val="SpecialCharTok"/>
    <w:qFormat/>
    <w:rPr>
      <w:color w:val="4070A0"/>
    </w:rPr>
  </w:style>
  <w:style w:type="character" w:customStyle="1" w:styleId="StringTok">
    <w:name w:val="StringTok"/>
    <w:qFormat/>
    <w:rPr>
      <w:color w:val="4070A0"/>
    </w:rPr>
  </w:style>
  <w:style w:type="character" w:customStyle="1" w:styleId="VerbatimStringTok">
    <w:name w:val="VerbatimStringTok"/>
    <w:qFormat/>
    <w:rPr>
      <w:color w:val="4070A0"/>
    </w:rPr>
  </w:style>
  <w:style w:type="character" w:customStyle="1" w:styleId="SpecialStringTok">
    <w:name w:val="SpecialStringTok"/>
    <w:qFormat/>
    <w:rPr>
      <w:color w:val="BB6688"/>
    </w:rPr>
  </w:style>
  <w:style w:type="character" w:customStyle="1" w:styleId="ImportTok">
    <w:name w:val="ImportTok"/>
    <w:qFormat/>
    <w:rPr>
      <w:b/>
      <w:color w:val="008000"/>
    </w:rPr>
  </w:style>
  <w:style w:type="character" w:customStyle="1" w:styleId="CommentTok">
    <w:name w:val="CommentTok"/>
    <w:qFormat/>
    <w:rPr>
      <w:i/>
      <w:color w:val="60A0B0"/>
    </w:rPr>
  </w:style>
  <w:style w:type="character" w:customStyle="1" w:styleId="DocumentationTok">
    <w:name w:val="DocumentationTok"/>
    <w:qFormat/>
    <w:rPr>
      <w:i/>
      <w:color w:val="BA2121"/>
    </w:rPr>
  </w:style>
  <w:style w:type="character" w:customStyle="1" w:styleId="AnnotationTok">
    <w:name w:val="AnnotationTok"/>
    <w:qFormat/>
    <w:rPr>
      <w:b/>
      <w:i/>
      <w:color w:val="60A0B0"/>
    </w:rPr>
  </w:style>
  <w:style w:type="character" w:customStyle="1" w:styleId="CommentVarTok">
    <w:name w:val="CommentVarTok"/>
    <w:qFormat/>
    <w:rPr>
      <w:b/>
      <w:i/>
      <w:color w:val="60A0B0"/>
    </w:rPr>
  </w:style>
  <w:style w:type="character" w:customStyle="1" w:styleId="OtherTok">
    <w:name w:val="OtherTok"/>
    <w:qFormat/>
    <w:rPr>
      <w:color w:val="007020"/>
    </w:rPr>
  </w:style>
  <w:style w:type="character" w:customStyle="1" w:styleId="FunctionTok">
    <w:name w:val="FunctionTok"/>
    <w:qFormat/>
    <w:rPr>
      <w:color w:val="06287E"/>
    </w:rPr>
  </w:style>
  <w:style w:type="character" w:customStyle="1" w:styleId="VariableTok">
    <w:name w:val="VariableTok"/>
    <w:qFormat/>
    <w:rPr>
      <w:color w:val="19177C"/>
    </w:rPr>
  </w:style>
  <w:style w:type="character" w:customStyle="1" w:styleId="ControlFlowTok">
    <w:name w:val="ControlFlowTok"/>
    <w:qFormat/>
    <w:rPr>
      <w:b/>
      <w:color w:val="007020"/>
    </w:rPr>
  </w:style>
  <w:style w:type="character" w:customStyle="1" w:styleId="OperatorTok">
    <w:name w:val="OperatorTok"/>
    <w:qFormat/>
    <w:rPr>
      <w:color w:val="666666"/>
    </w:rPr>
  </w:style>
  <w:style w:type="character" w:customStyle="1" w:styleId="BuiltInTok">
    <w:name w:val="BuiltInTok"/>
    <w:qFormat/>
    <w:rPr>
      <w:color w:val="008000"/>
    </w:rPr>
  </w:style>
  <w:style w:type="character" w:customStyle="1" w:styleId="ExtensionTok">
    <w:name w:val="ExtensionTok"/>
    <w:qFormat/>
  </w:style>
  <w:style w:type="character" w:customStyle="1" w:styleId="PreprocessorTok">
    <w:name w:val="PreprocessorTok"/>
    <w:qFormat/>
    <w:rPr>
      <w:color w:val="BC7A00"/>
    </w:rPr>
  </w:style>
  <w:style w:type="character" w:customStyle="1" w:styleId="AttributeTok">
    <w:name w:val="AttributeTok"/>
    <w:qFormat/>
    <w:rPr>
      <w:color w:val="7D9029"/>
    </w:rPr>
  </w:style>
  <w:style w:type="character" w:customStyle="1" w:styleId="RegionMarkerTok">
    <w:name w:val="RegionMarkerTok"/>
    <w:qFormat/>
  </w:style>
  <w:style w:type="character" w:customStyle="1" w:styleId="InformationTok">
    <w:name w:val="InformationTok"/>
    <w:qFormat/>
    <w:rPr>
      <w:b/>
      <w:i/>
      <w:color w:val="60A0B0"/>
    </w:rPr>
  </w:style>
  <w:style w:type="character" w:customStyle="1" w:styleId="WarningTok">
    <w:name w:val="WarningTok"/>
    <w:qFormat/>
    <w:rPr>
      <w:b/>
      <w:i/>
      <w:color w:val="60A0B0"/>
    </w:rPr>
  </w:style>
  <w:style w:type="character" w:customStyle="1" w:styleId="AlertTok">
    <w:name w:val="AlertTok"/>
    <w:qFormat/>
    <w:rPr>
      <w:b/>
      <w:color w:val="FF0000"/>
    </w:rPr>
  </w:style>
  <w:style w:type="character" w:customStyle="1" w:styleId="ErrorTok">
    <w:name w:val="ErrorTok"/>
    <w:qFormat/>
    <w:rPr>
      <w:b/>
      <w:color w:val="FF0000"/>
    </w:rPr>
  </w:style>
  <w:style w:type="character" w:customStyle="1" w:styleId="NormalTok">
    <w:name w:val="NormalTok"/>
    <w:qFormat/>
  </w:style>
  <w:style w:type="paragraph" w:customStyle="1" w:styleId="Heading">
    <w:name w:val="Heading"/>
    <w:basedOn w:val="Normal"/>
    <w:next w:val="BodyText"/>
    <w:qFormat/>
    <w:pPr>
      <w:keepNext/>
      <w:spacing w:before="240" w:after="120"/>
    </w:pPr>
    <w:rPr>
      <w:rFonts w:ascii="Georgia" w:eastAsia="Noto Sans CJK SC" w:hAnsi="Georgia" w:cs="Georgia"/>
      <w:sz w:val="28"/>
      <w:szCs w:val="28"/>
    </w:rPr>
  </w:style>
  <w:style w:type="paragraph" w:styleId="BodyText">
    <w:name w:val="Body Text"/>
    <w:basedOn w:val="Normal"/>
    <w:link w:val="BodyTextChar"/>
    <w:uiPriority w:val="99"/>
    <w:unhideWhenUsed/>
    <w:rsid w:val="00AA1D8D"/>
    <w:pPr>
      <w:spacing w:after="120"/>
    </w:pPr>
  </w:style>
  <w:style w:type="paragraph" w:styleId="List">
    <w:name w:val="List"/>
    <w:basedOn w:val="Normal"/>
    <w:uiPriority w:val="99"/>
    <w:unhideWhenUsed/>
    <w:rsid w:val="00AA1D8D"/>
    <w:pPr>
      <w:ind w:left="360" w:hanging="360"/>
      <w:contextualSpacing/>
    </w:p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paragraph" w:customStyle="1" w:styleId="Index">
    <w:name w:val="Index"/>
    <w:basedOn w:val="Normal"/>
    <w:qFormat/>
    <w:pPr>
      <w:suppressLineNumbers/>
    </w:pPr>
    <w:rPr>
      <w:rFonts w:cs="Georgia"/>
    </w:rPr>
  </w:style>
  <w:style w:type="paragraph" w:customStyle="1" w:styleId="HeaderandFooter">
    <w:name w:val="Header and Footer"/>
    <w:basedOn w:val="Normal"/>
    <w:qFormat/>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paragraph" w:styleId="NoSpacing">
    <w:name w:val="No Spacing"/>
    <w:uiPriority w:val="1"/>
    <w:qFormat/>
    <w:rsid w:val="00FC693F"/>
  </w:style>
  <w:style w:type="paragraph" w:styleId="Title">
    <w:name w:val="Title"/>
    <w:basedOn w:val="Normal"/>
    <w:next w:val="Normal"/>
    <w:link w:val="TitleChar"/>
    <w:uiPriority w:val="10"/>
    <w:qFormat/>
    <w:rsid w:val="00FC693F"/>
    <w:pPr>
      <w:pBdr>
        <w:bottom w:val="single" w:sz="8" w:space="4" w:color="146B66"/>
      </w:pBdr>
      <w:spacing w:after="300" w:line="240" w:lineRule="auto"/>
      <w:contextualSpacing/>
    </w:pPr>
    <w:rPr>
      <w:rFonts w:ascii="Georgia" w:eastAsia="Georgia" w:hAnsi="Georgia" w:cs="Georgia"/>
      <w:b/>
      <w:color w:val="146B66"/>
      <w:spacing w:val="5"/>
      <w:kern w:val="2"/>
      <w:sz w:val="56"/>
      <w:szCs w:val="52"/>
    </w:rPr>
  </w:style>
  <w:style w:type="paragraph" w:styleId="Subtitle">
    <w:name w:val="Subtitle"/>
    <w:basedOn w:val="Normal"/>
    <w:next w:val="Normal"/>
    <w:link w:val="SubtitleChar"/>
    <w:uiPriority w:val="11"/>
    <w:qFormat/>
    <w:rsid w:val="00FC693F"/>
    <w:rPr>
      <w:rFonts w:ascii="Georgia" w:eastAsia="Georgia" w:hAnsi="Georgia" w:cs="Georgia"/>
      <w:i/>
      <w:iCs/>
      <w:color w:val="146B66"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2">
    <w:name w:val="Body Text 2"/>
    <w:basedOn w:val="Normal"/>
    <w:link w:val="BodyText2Char"/>
    <w:uiPriority w:val="99"/>
    <w:unhideWhenUsed/>
    <w:qFormat/>
    <w:rsid w:val="00AA1D8D"/>
    <w:pPr>
      <w:spacing w:after="120" w:line="480" w:lineRule="auto"/>
    </w:pPr>
  </w:style>
  <w:style w:type="paragraph" w:styleId="BodyText3">
    <w:name w:val="Body Text 3"/>
    <w:basedOn w:val="Normal"/>
    <w:link w:val="BodyText3Char"/>
    <w:uiPriority w:val="99"/>
    <w:unhideWhenUsed/>
    <w:qFormat/>
    <w:rsid w:val="00AA1D8D"/>
    <w:pPr>
      <w:spacing w:after="120"/>
    </w:pPr>
    <w:rPr>
      <w:sz w:val="16"/>
      <w:szCs w:val="16"/>
    </w:rPr>
  </w:style>
  <w:style w:type="paragraph" w:styleId="List2">
    <w:name w:val="List 2"/>
    <w:basedOn w:val="Normal"/>
    <w:uiPriority w:val="99"/>
    <w:unhideWhenUsed/>
    <w:qFormat/>
    <w:rsid w:val="00326F90"/>
    <w:pPr>
      <w:ind w:left="720" w:hanging="360"/>
      <w:contextualSpacing/>
    </w:pPr>
  </w:style>
  <w:style w:type="paragraph" w:styleId="List3">
    <w:name w:val="List 3"/>
    <w:basedOn w:val="Normal"/>
    <w:uiPriority w:val="99"/>
    <w:unhideWhenUsed/>
    <w:qFormat/>
    <w:rsid w:val="00326F90"/>
    <w:pPr>
      <w:ind w:left="1080" w:hanging="360"/>
      <w:contextualSpacing/>
    </w:pPr>
  </w:style>
  <w:style w:type="paragraph" w:styleId="ListBullet">
    <w:name w:val="List Bullet"/>
    <w:basedOn w:val="Normal"/>
    <w:uiPriority w:val="99"/>
    <w:unhideWhenUsed/>
    <w:rsid w:val="00326F90"/>
    <w:pPr>
      <w:contextualSpacing/>
    </w:pPr>
  </w:style>
  <w:style w:type="paragraph" w:styleId="ListBullet2">
    <w:name w:val="List Bullet 2"/>
    <w:basedOn w:val="Normal"/>
    <w:uiPriority w:val="99"/>
    <w:unhideWhenUsed/>
    <w:rsid w:val="00326F90"/>
    <w:pPr>
      <w:contextualSpacing/>
    </w:pPr>
  </w:style>
  <w:style w:type="paragraph" w:styleId="ListBullet3">
    <w:name w:val="List Bullet 3"/>
    <w:basedOn w:val="Normal"/>
    <w:uiPriority w:val="99"/>
    <w:unhideWhenUsed/>
    <w:rsid w:val="00326F90"/>
    <w:pPr>
      <w:contextualSpacing/>
    </w:pPr>
  </w:style>
  <w:style w:type="paragraph" w:styleId="ListNumber">
    <w:name w:val="List Number"/>
    <w:basedOn w:val="Normal"/>
    <w:uiPriority w:val="99"/>
    <w:unhideWhenUsed/>
    <w:rsid w:val="00326F90"/>
    <w:pPr>
      <w:contextualSpacing/>
    </w:pPr>
  </w:style>
  <w:style w:type="paragraph" w:styleId="ListNumber2">
    <w:name w:val="List Number 2"/>
    <w:basedOn w:val="Normal"/>
    <w:uiPriority w:val="99"/>
    <w:unhideWhenUsed/>
    <w:rsid w:val="0029639D"/>
    <w:pPr>
      <w:contextualSpacing/>
    </w:pPr>
  </w:style>
  <w:style w:type="paragraph" w:styleId="ListNumber3">
    <w:name w:val="List Number 3"/>
    <w:basedOn w:val="Normal"/>
    <w:uiPriority w:val="99"/>
    <w:unhideWhenUsed/>
    <w:rsid w:val="0029639D"/>
    <w:p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qFormat/>
    <w:rsid w:val="0029639D"/>
    <w:pPr>
      <w:tabs>
        <w:tab w:val="left" w:pos="576"/>
        <w:tab w:val="left" w:pos="1152"/>
        <w:tab w:val="left" w:pos="1728"/>
        <w:tab w:val="left" w:pos="2304"/>
        <w:tab w:val="left" w:pos="2880"/>
        <w:tab w:val="left" w:pos="3456"/>
        <w:tab w:val="left" w:pos="4032"/>
      </w:tabs>
      <w:spacing w:after="200" w:line="276" w:lineRule="auto"/>
    </w:pPr>
    <w:rPr>
      <w:rFonts w:ascii="Georgia" w:hAnsi="Georgia"/>
      <w:sz w:val="20"/>
      <w:szCs w:val="20"/>
    </w:rPr>
  </w:style>
  <w:style w:type="paragraph" w:styleId="Quote">
    <w:name w:val="Quote"/>
    <w:basedOn w:val="Normal"/>
    <w:next w:val="Normal"/>
    <w:link w:val="QuoteChar"/>
    <w:uiPriority w:val="29"/>
    <w:qFormat/>
    <w:rsid w:val="00FC693F"/>
    <w:rPr>
      <w:i/>
      <w:iCs/>
      <w:color w:val="000000" w:themeColor="text1"/>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paragraph" w:styleId="IndexHeading">
    <w:name w:val="index heading"/>
    <w:basedOn w:val="Heading"/>
  </w:style>
  <w:style w:type="paragraph" w:styleId="TOCHeading">
    <w:name w:val="TOC Heading"/>
    <w:basedOn w:val="Heading1"/>
    <w:next w:val="Normal"/>
    <w:uiPriority w:val="39"/>
    <w:semiHidden/>
    <w:unhideWhenUsed/>
    <w:qFormat/>
    <w:rsid w:val="00FC693F"/>
    <w:pPr>
      <w:outlineLvl w:val="9"/>
    </w:pPr>
  </w:style>
  <w:style w:type="paragraph" w:customStyle="1" w:styleId="EquationBlock">
    <w:name w:val="Equation Block"/>
    <w:basedOn w:val="Normal"/>
    <w:qFormat/>
    <w:pPr>
      <w:jc w:val="center"/>
    </w:pPr>
    <w:rPr>
      <w:rFonts w:ascii="Cambria Math" w:eastAsia="Cambria Math" w:hAnsi="Cambria Math"/>
      <w:sz w:val="24"/>
    </w:rPr>
  </w:style>
  <w:style w:type="paragraph" w:customStyle="1" w:styleId="DiagramBox">
    <w:name w:val="Diagram Box"/>
    <w:basedOn w:val="Normal"/>
    <w:qFormat/>
    <w:pPr>
      <w:spacing w:after="0"/>
      <w:ind w:left="288" w:right="288"/>
    </w:pPr>
    <w:rPr>
      <w:rFonts w:ascii="Georgia" w:eastAsia="Consolas" w:hAnsi="Georgia"/>
      <w:sz w:val="19"/>
    </w:rPr>
  </w:style>
  <w:style w:type="paragraph" w:customStyle="1" w:styleId="AnswerKeyText">
    <w:name w:val="Answer Key Text"/>
    <w:basedOn w:val="Normal"/>
    <w:qFormat/>
    <w:rPr>
      <w:sz w:val="21"/>
    </w:rPr>
  </w:style>
  <w:style w:type="paragraph" w:customStyle="1" w:styleId="HabitCallout">
    <w:name w:val="Habit Callout"/>
    <w:basedOn w:val="Normal"/>
    <w:qFormat/>
    <w:pPr>
      <w:pBdr>
        <w:top w:val="single" w:sz="4" w:space="6" w:color="1D9E75"/>
        <w:left w:val="single" w:sz="18" w:space="6" w:color="1D9E75"/>
        <w:bottom w:val="single" w:sz="4" w:space="6" w:color="1D9E75"/>
        <w:right w:val="single" w:sz="4" w:space="6" w:color="1D9E75"/>
      </w:pBdr>
      <w:shd w:val="clear" w:color="auto" w:fill="E1F5EE"/>
      <w:spacing w:before="120" w:after="120"/>
      <w:ind w:left="144" w:right="144"/>
    </w:pPr>
    <w:rPr>
      <w:b/>
      <w:color w:val="085041"/>
    </w:rPr>
  </w:style>
  <w:style w:type="paragraph" w:customStyle="1" w:styleId="TripwireCallout">
    <w:name w:val="Tripwire Callout"/>
    <w:basedOn w:val="Normal"/>
    <w:qFormat/>
    <w:pPr>
      <w:pBdr>
        <w:top w:val="single" w:sz="4" w:space="6" w:color="BA7517"/>
        <w:left w:val="single" w:sz="18" w:space="6" w:color="BA7517"/>
        <w:bottom w:val="single" w:sz="4" w:space="6" w:color="BA7517"/>
        <w:right w:val="single" w:sz="4" w:space="6" w:color="BA7517"/>
      </w:pBdr>
      <w:shd w:val="clear" w:color="auto" w:fill="FAEEDA"/>
      <w:spacing w:before="120" w:after="120"/>
      <w:ind w:left="144" w:right="144"/>
    </w:pPr>
    <w:rPr>
      <w:color w:val="412402"/>
      <w:sz w:val="22"/>
    </w:rPr>
  </w:style>
  <w:style w:type="paragraph" w:customStyle="1" w:styleId="TeachingNote">
    <w:name w:val="Teaching Note"/>
    <w:basedOn w:val="Normal"/>
    <w:qFormat/>
    <w:pPr>
      <w:pBdr>
        <w:left w:val="single" w:sz="18" w:space="6" w:color="185FA5"/>
      </w:pBdr>
      <w:shd w:val="clear" w:color="auto" w:fill="EAF2FB"/>
      <w:spacing w:before="120" w:after="120"/>
      <w:ind w:left="144" w:right="144"/>
    </w:pPr>
    <w:rPr>
      <w:color w:val="042C53"/>
      <w:sz w:val="21"/>
    </w:rPr>
  </w:style>
  <w:style w:type="paragraph" w:customStyle="1" w:styleId="EquationBlock0">
    <w:name w:val="EquationBlock"/>
    <w:basedOn w:val="BodyText"/>
    <w:qFormat/>
  </w:style>
  <w:style w:type="paragraph" w:customStyle="1" w:styleId="HabitCallout0">
    <w:name w:val="HabitCallout"/>
    <w:basedOn w:val="BodyText"/>
    <w:qFormat/>
  </w:style>
  <w:style w:type="paragraph" w:customStyle="1" w:styleId="SourceCode">
    <w:name w:val="Source Code"/>
    <w:basedOn w:val="Normal"/>
    <w:qFormat/>
  </w:style>
  <w:style w:type="paragraph" w:customStyle="1" w:styleId="Compact">
    <w:name w:val="Compact"/>
    <w:basedOn w:val="Normal"/>
    <w:qFormat/>
    <w:pPr>
      <w:spacing w:before="20" w:after="20"/>
    </w:pPr>
  </w:style>
  <w:style w:type="table" w:styleId="TableGrid">
    <w:name w:val="Table Grid"/>
    <w:basedOn w:val="TableNormal"/>
    <w:uiPriority w:val="59"/>
    <w:rsid w:val="00FC6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Georgia" w:eastAsia="Georgia" w:hAnsi="Georgia" w:cs="Georgia"/>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Georgia" w:eastAsia="Georgia" w:hAnsi="Georgia" w:cs="Georgia"/>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Georgia" w:eastAsia="Georgia" w:hAnsi="Georgia" w:cs="Georgia"/>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Georgia" w:eastAsia="Georgia" w:hAnsi="Georgia" w:cs="Georgia"/>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Georgia" w:eastAsia="Georgia" w:hAnsi="Georgia" w:cs="Georgia"/>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Georgia" w:eastAsia="Georgia" w:hAnsi="Georgia" w:cs="Georgia"/>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Georgia" w:eastAsia="Georgia" w:hAnsi="Georgia" w:cs="Georgia"/>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Georgia" w:eastAsia="Georgia" w:hAnsi="Georgia" w:cs="Georgia"/>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Georgia" w:eastAsia="Georgia" w:hAnsi="Georgia" w:cs="Georgia"/>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Georgia" w:eastAsia="Georgia" w:hAnsi="Georgia" w:cs="Georgia"/>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Georgia" w:eastAsia="Georgia" w:hAnsi="Georgia" w:cs="Georgia"/>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Georgia" w:eastAsia="Georgia" w:hAnsi="Georgia" w:cs="Georgia"/>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Georgia" w:eastAsia="Georgia" w:hAnsi="Georgia" w:cs="Georgia"/>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Georgia" w:eastAsia="Georgia" w:hAnsi="Georgia" w:cs="Georgia"/>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cBorders>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Georgia" w:eastAsia="Georgia" w:hAnsi="Georgia" w:cs="Georgia"/>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Georgia" w:eastAsia="Georgia" w:hAnsi="Georgia" w:cs="Georgia"/>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Georgia" w:eastAsia="Georgia" w:hAnsi="Georgia" w:cs="Georgia"/>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Georgia" w:eastAsia="Georgia" w:hAnsi="Georgia" w:cs="Georgia"/>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Georgia" w:eastAsia="Georgia" w:hAnsi="Georgia" w:cs="Georgia"/>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Georgia" w:eastAsia="Georgia" w:hAnsi="Georgia" w:cs="Georgia"/>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Georgia" w:eastAsia="Georgia" w:hAnsi="Georgia" w:cs="Georgia"/>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000000" w:themeColor="text1"/>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4F81BD" w:themeColor="accent1"/>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0504D" w:themeColor="accent2"/>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9BBB59" w:themeColor="accent3"/>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8064A2" w:themeColor="accent4"/>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4BACC6" w:themeColor="accent5"/>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79646" w:themeColor="accent6"/>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4F81BD" w:themeColor="accent1"/>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C0504D" w:themeColor="accent2"/>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9BBB59" w:themeColor="accent3"/>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8064A2" w:themeColor="accent4"/>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4BACC6" w:themeColor="accent5"/>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F79646" w:themeColor="accent6"/>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Table">
    <w:name w:val="Table"/>
    <w:basedOn w:val="TableNormal"/>
    <w:pPr>
      <w:spacing w:before="20" w:after="20"/>
    </w:pPr>
    <w:tblPr>
      <w:tblBorders>
        <w:top w:val="single" w:sz="4" w:space="0" w:color="A9BFD9"/>
        <w:left w:val="single" w:sz="4" w:space="0" w:color="A9BFD9"/>
        <w:bottom w:val="single" w:sz="4" w:space="0" w:color="A9BFD9"/>
        <w:right w:val="single" w:sz="4" w:space="0" w:color="A9BFD9"/>
        <w:insideH w:val="single" w:sz="4" w:space="0" w:color="A9BFD9"/>
        <w:insideV w:val="single" w:sz="4" w:space="0" w:color="A9BFD9"/>
      </w:tblBorders>
    </w:tblPr>
  </w:style>
  <w:style w:type="paragraph" w:styleId="NormalWeb">
    <w:name w:val="Normal (Web)"/>
    <w:basedOn w:val="Normal"/>
    <w:uiPriority w:val="99"/>
    <w:unhideWhenUsed/>
    <w:rsid w:val="00F03C39"/>
    <w:pPr>
      <w:suppressAutoHyphens w:val="0"/>
      <w:spacing w:before="100" w:beforeAutospacing="1" w:afterAutospacing="1" w:line="240" w:lineRule="auto"/>
    </w:pPr>
    <w:rPr>
      <w:rFonts w:ascii="Georgia" w:eastAsia="Times New Roman" w:hAnsi="Georgia" w:cs="Georgia"/>
      <w:sz w:val="24"/>
      <w:szCs w:val="24"/>
      <w:lang w:val="en-CA"/>
    </w:rPr>
  </w:style>
  <w:style w:type="character" w:styleId="PlaceholderText">
    <w:name w:val="Placeholder Text"/>
    <w:basedOn w:val="DefaultParagraphFont"/>
    <w:uiPriority w:val="99"/>
    <w:semiHidden/>
    <w:rsid w:val="008E04C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11" Type="http://schemas.openxmlformats.org/officeDocument/2006/relationships/footer" Target="footer1.xml"/><Relationship Id="rId5" Type="http://schemas.openxmlformats.org/officeDocument/2006/relationships/footnotes" Target="footnotes.xml"/><Relationship Id="rId12" Type="http://schemas.openxmlformats.org/officeDocument/2006/relationships/footer" Target="footer2.xml"/><Relationship Id="rId6" Type="http://schemas.openxmlformats.org/officeDocument/2006/relationships/endnotes" Target="endnotes.xml"/><Relationship Id="rId207" Type="http://schemas.openxmlformats.org/officeDocument/2006/relationships/fontTable" Target="fontTable.xml"/><Relationship Id="rId13" Type="http://schemas.openxmlformats.org/officeDocument/2006/relationships/header" Target="header3.xml"/><Relationship Id="rId208" Type="http://schemas.openxmlformats.org/officeDocument/2006/relationships/theme" Target="theme/theme1.xml"/><Relationship Id="rId14" Type="http://schemas.openxmlformats.org/officeDocument/2006/relationships/footer" Target="footer3.xml"/><Relationship Id="rId3"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Georgia"/>
        <a:ea typeface=""/>
        <a:cs typeface=""/>
      </a:majorFont>
      <a:minorFont>
        <a:latin typeface="Georg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421</Pages>
  <Words>86267</Words>
  <Characters>491727</Characters>
  <Application>Microsoft Office Word</Application>
  <DocSecurity>0</DocSecurity>
  <Lines>4097</Lines>
  <Paragraphs>1153</Paragraphs>
  <ScaleCrop>false</ScaleCrop>
  <Company/>
  <LinksUpToDate>false</LinksUpToDate>
  <CharactersWithSpaces>576841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12: Comparing Rates and Best Buys — Revision, Strategy, and Transfer Packet</dc:title>
  <dc:subject>Editable companion resource for Proportional Reasoning, Book 3</dc:subject>
  <dc:creator>Carlington Matthie, M.Ed. / Matthie Assessment</dc:creator>
  <dc:description/>
  <cp:lastModifiedBy>Carlington Matthie</cp:lastModifiedBy>
  <cp:revision>4</cp:revision>
  <dcterms:created xsi:type="dcterms:W3CDTF">2026-08-22T20:13:00Z</dcterms:created>
  <dcterms:modified xsi:type="dcterms:W3CDTF">2026-08-22T23:03:00Z</dcterms:modified>
  <dc:language>en-US</dc:language>
</cp:coreProperties>
</file>